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黑体" w:eastAsia="黑体"/>
          <w:b/>
          <w:sz w:val="44"/>
          <w:szCs w:val="44"/>
        </w:rPr>
      </w:pPr>
      <w:r>
        <w:rPr>
          <w:rFonts w:hint="eastAsia" w:ascii="黑体" w:eastAsia="黑体"/>
          <w:b/>
          <w:sz w:val="44"/>
          <w:szCs w:val="4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11506200</wp:posOffset>
            </wp:positionH>
            <wp:positionV relativeFrom="topMargin">
              <wp:posOffset>11861800</wp:posOffset>
            </wp:positionV>
            <wp:extent cx="342900" cy="266700"/>
            <wp:effectExtent l="0" t="0" r="0" b="0"/>
            <wp:wrapNone/>
            <wp:docPr id="100085" name="图片 1000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5" name="图片 10008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新宋体" w:eastAsia="仿宋_GB2312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5532120</wp:posOffset>
                </wp:positionH>
                <wp:positionV relativeFrom="paragraph">
                  <wp:posOffset>179070</wp:posOffset>
                </wp:positionV>
                <wp:extent cx="1028700" cy="693420"/>
                <wp:effectExtent l="5080" t="4445" r="13970" b="426085"/>
                <wp:wrapNone/>
                <wp:docPr id="31" name="自选图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028700" cy="693420"/>
                        </a:xfrm>
                        <a:prstGeom prst="wedgeRoundRectCallout">
                          <a:avLst>
                            <a:gd name="adj1" fmla="val -21296"/>
                            <a:gd name="adj2" fmla="val -107694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Wenwen and Mark are pen</w:t>
                            </w:r>
                          </w:p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t>F</w:t>
                            </w:r>
                            <w:r>
                              <w:rPr>
                                <w:rFonts w:hint="eastAsia"/>
                              </w:rPr>
                              <w:t>riends.</w:t>
                            </w:r>
                          </w:p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自选图形 2" o:spid="_x0000_s1026" o:spt="62" type="#_x0000_t62" style="position:absolute;left:0pt;flip:y;margin-left:435.6pt;margin-top:14.1pt;height:54.6pt;width:81pt;z-index:251688960;mso-width-relative:page;mso-height-relative:page;" fillcolor="#FFFFFF" filled="t" stroked="t" coordsize="21600,21600" o:gfxdata="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AAAAAGRycy9QSwECFAAUAAAACACHTuJA&#10;30cdjdoAAAALAQAADwAAAAAAAAABACAAAAAiAAAAZHJzL2Rvd25yZXYueG1sUEsBAhQAFAAAAAgA&#10;h07iQGGyWVdcAgAA0QQAAA4AAAAAAAAAAQAgAAAAKQEAAGRycy9lMm9Eb2MueG1sUEsFBgAAAAAG&#10;AAYAWQEAAPcFAAAAAA==&#10;" adj="6200,-12462,14400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Wenwen and Mark are pen</w:t>
                      </w:r>
                    </w:p>
                    <w:p>
                      <w:pPr>
                        <w:rPr>
                          <w:rFonts w:hint="eastAsia"/>
                        </w:rPr>
                      </w:pPr>
                      <w:r>
                        <w:t>F</w:t>
                      </w:r>
                      <w:r>
                        <w:rPr>
                          <w:rFonts w:hint="eastAsia"/>
                        </w:rPr>
                        <w:t>riends.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黑体" w:eastAsia="黑体"/>
          <w:b/>
          <w:sz w:val="44"/>
          <w:szCs w:val="44"/>
        </w:rPr>
        <w:t>20</w:t>
      </w:r>
      <w:r>
        <w:rPr>
          <w:rFonts w:hint="eastAsia" w:ascii="黑体" w:eastAsia="黑体"/>
          <w:b/>
          <w:sz w:val="44"/>
          <w:szCs w:val="44"/>
          <w:lang w:val="en-US" w:eastAsia="zh-CN"/>
        </w:rPr>
        <w:t>22</w:t>
      </w:r>
      <w:r>
        <w:rPr>
          <w:rFonts w:hint="eastAsia" w:ascii="黑体" w:eastAsia="黑体"/>
          <w:b/>
          <w:sz w:val="44"/>
          <w:szCs w:val="44"/>
        </w:rPr>
        <w:t>-20</w:t>
      </w:r>
      <w:r>
        <w:rPr>
          <w:rFonts w:hint="eastAsia" w:ascii="黑体" w:eastAsia="黑体"/>
          <w:b/>
          <w:sz w:val="44"/>
          <w:szCs w:val="44"/>
          <w:lang w:val="en-US" w:eastAsia="zh-CN"/>
        </w:rPr>
        <w:t>23</w:t>
      </w:r>
      <w:r>
        <w:rPr>
          <w:rFonts w:hint="eastAsia" w:ascii="黑体" w:eastAsia="黑体"/>
          <w:b/>
          <w:sz w:val="44"/>
          <w:szCs w:val="44"/>
        </w:rPr>
        <w:t>学年第二学期小学四年级英语</w:t>
      </w:r>
    </w:p>
    <w:p>
      <w:pPr>
        <w:rPr>
          <w:rFonts w:hint="eastAsia" w:ascii="黑体" w:eastAsia="黑体"/>
          <w:b/>
          <w:sz w:val="44"/>
          <w:szCs w:val="44"/>
        </w:rPr>
      </w:pPr>
      <w:r>
        <w:rPr>
          <w:rFonts w:hint="eastAsia" w:ascii="黑体" w:eastAsia="黑体"/>
          <w:b/>
          <w:sz w:val="44"/>
          <w:szCs w:val="44"/>
          <w:lang w:val="en-US" w:eastAsia="zh-CN"/>
        </w:rPr>
        <w:t xml:space="preserve">           </w:t>
      </w:r>
      <w:r>
        <w:rPr>
          <w:rFonts w:hint="eastAsia" w:ascii="黑体" w:eastAsia="黑体"/>
          <w:b/>
          <w:sz w:val="44"/>
          <w:szCs w:val="44"/>
        </w:rPr>
        <w:t xml:space="preserve">第三单元测试题 </w:t>
      </w:r>
    </w:p>
    <w:p>
      <w:pPr>
        <w:rPr>
          <w:rFonts w:hint="eastAsia" w:ascii="仿宋_GB2312" w:hAnsi="新宋体" w:eastAsia="仿宋_GB2312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pict>
          <v:group id="组合 3" o:spid="_x0000_s1026" o:spt="203" style="position:absolute;left:0pt;margin-left:462.6pt;margin-top:29.7pt;height:78pt;width:63pt;z-index:251689984;mso-width-relative:page;mso-height-relative:page;" coordsize="1839,1248">
            <o:lock v:ext="edit"/>
            <v:shape id="图片 4" o:spid="_x0000_s1027" o:spt="75" type="#_x0000_t75" style="position:absolute;left:0;top:0;height:1248;width:1839;" filled="f" o:preferrelative="t" stroked="f" coordsize="21600,21600">
              <v:path/>
              <v:fill on="f" focussize="0,0"/>
              <v:stroke on="f"/>
              <v:imagedata r:id="rId11" cropleft="32319f" cropbottom="28037f" grayscale="t" chromakey="#FFFFFF" o:title="sy_20100616191115624013"/>
              <o:lock v:ext="edit" aspectratio="t"/>
            </v:shape>
            <v:shape id="艺术字 5" o:spid="_x0000_s1028" o:spt="144" type="#_x0000_t144" style="position:absolute;left:502;top:224;height:193;width:835;" fillcolor="#000000" filled="t" stroked="t" coordsize="21600,21600" adj="11796480">
              <v:path/>
              <v:fill on="t" focussize="0,0"/>
              <v:stroke/>
              <v:imagedata o:title=""/>
              <o:lock v:ext="edit" aspectratio="f"/>
              <v:textpath on="t" fitpath="t" trim="t" xscale="f" string="welcome" style="font-family:One Stroke Script LET;font-size:36pt;font-weight:bold;v-text-align:center;"/>
            </v:shape>
          </v:group>
        </w:pict>
      </w:r>
      <w:r>
        <w:rPr>
          <w:rFonts w:hint="eastAsia" w:ascii="仿宋_GB2312" w:hAnsi="新宋体" w:eastAsia="仿宋_GB2312"/>
          <w:sz w:val="28"/>
          <w:szCs w:val="28"/>
        </w:rPr>
        <w:t xml:space="preserve">               (本卷满分100分,40分钟完成)</w:t>
      </w:r>
      <w:r>
        <w:rPr>
          <w:rFonts w:ascii="宋体" w:hAnsi="宋体" w:cs="宋体"/>
          <w:kern w:val="0"/>
          <w:sz w:val="24"/>
        </w:rPr>
        <w:t xml:space="preserve"> </w:t>
      </w:r>
    </w:p>
    <w:p>
      <w:pPr>
        <w:rPr>
          <w:rFonts w:hint="eastAsia" w:eastAsia="仿宋_GB2312"/>
          <w:sz w:val="28"/>
          <w:szCs w:val="28"/>
        </w:rPr>
      </w:pPr>
      <w:r>
        <w:rPr>
          <w:rFonts w:hint="eastAsia" w:ascii="仿宋_GB2312" w:hAnsi="新宋体" w:eastAsia="仿宋_GB2312"/>
          <w:sz w:val="28"/>
          <w:szCs w:val="28"/>
        </w:rPr>
        <w:t>学号</w:t>
      </w:r>
      <w:r>
        <w:rPr>
          <w:rFonts w:eastAsia="仿宋_GB2312"/>
          <w:sz w:val="28"/>
          <w:szCs w:val="28"/>
        </w:rPr>
        <w:t>________</w:t>
      </w:r>
      <w:r>
        <w:rPr>
          <w:rFonts w:hint="eastAsia" w:ascii="仿宋_GB2312" w:hAnsi="新宋体" w:eastAsia="仿宋_GB2312"/>
          <w:sz w:val="28"/>
          <w:szCs w:val="28"/>
        </w:rPr>
        <w:t>班级</w:t>
      </w:r>
      <w:r>
        <w:rPr>
          <w:rFonts w:eastAsia="仿宋_GB2312"/>
          <w:sz w:val="28"/>
          <w:szCs w:val="28"/>
        </w:rPr>
        <w:t>_______</w:t>
      </w:r>
      <w:r>
        <w:rPr>
          <w:rFonts w:hint="eastAsia" w:ascii="仿宋_GB2312" w:hAnsi="新宋体" w:eastAsia="仿宋_GB2312"/>
          <w:sz w:val="28"/>
          <w:szCs w:val="28"/>
        </w:rPr>
        <w:t>学号</w:t>
      </w:r>
      <w:r>
        <w:rPr>
          <w:rFonts w:eastAsia="仿宋_GB2312"/>
          <w:sz w:val="28"/>
          <w:szCs w:val="28"/>
        </w:rPr>
        <w:t>__</w:t>
      </w:r>
      <w:r>
        <w:rPr>
          <w:rFonts w:hint="eastAsia" w:eastAsia="仿宋_GB2312"/>
          <w:sz w:val="28"/>
          <w:szCs w:val="28"/>
        </w:rPr>
        <w:t>_</w:t>
      </w:r>
      <w:r>
        <w:rPr>
          <w:rFonts w:eastAsia="仿宋_GB2312"/>
          <w:sz w:val="28"/>
          <w:szCs w:val="28"/>
        </w:rPr>
        <w:t>____</w:t>
      </w:r>
      <w:r>
        <w:rPr>
          <w:rFonts w:hint="eastAsia" w:ascii="仿宋_GB2312" w:hAnsi="新宋体" w:eastAsia="仿宋_GB2312"/>
          <w:sz w:val="28"/>
          <w:szCs w:val="28"/>
        </w:rPr>
        <w:t>姓名</w:t>
      </w:r>
      <w:r>
        <w:rPr>
          <w:rFonts w:eastAsia="仿宋_GB2312"/>
          <w:sz w:val="28"/>
          <w:szCs w:val="28"/>
        </w:rPr>
        <w:t>________</w:t>
      </w:r>
      <w:r>
        <w:rPr>
          <w:rFonts w:hint="eastAsia" w:ascii="仿宋_GB2312" w:hAnsi="新宋体" w:eastAsia="仿宋_GB2312"/>
          <w:sz w:val="28"/>
          <w:szCs w:val="28"/>
        </w:rPr>
        <w:t>成绩</w:t>
      </w:r>
      <w:r>
        <w:rPr>
          <w:rFonts w:hint="eastAsia" w:eastAsia="仿宋_GB2312"/>
          <w:sz w:val="28"/>
          <w:szCs w:val="28"/>
        </w:rPr>
        <w:t>_________</w:t>
      </w:r>
      <w:r>
        <w:rPr>
          <w:rFonts w:ascii="宋体" w:hAnsi="宋体" w:cs="宋体"/>
          <w:kern w:val="0"/>
          <w:sz w:val="24"/>
        </w:rPr>
        <w:drawing>
          <wp:inline distT="0" distB="0" distL="114300" distR="114300">
            <wp:extent cx="710565" cy="672465"/>
            <wp:effectExtent l="0" t="0" r="13335" b="13335"/>
            <wp:docPr id="34" name="图片 1" descr="A1121130523040F09E24929D17F60D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" descr="A1121130523040F09E24929D17F60D06"/>
                    <pic:cNvPicPr>
                      <a:picLocks noChangeAspect="1"/>
                    </pic:cNvPicPr>
                  </pic:nvPicPr>
                  <pic:blipFill>
                    <a:blip r:embed="rId12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0565" cy="672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" w:hAnsi="仿宋" w:eastAsia="仿宋"/>
          <w:sz w:val="28"/>
          <w:szCs w:val="28"/>
          <w:lang w:val="da-DK"/>
        </w:rPr>
      </w:pPr>
      <w:r>
        <w:rPr>
          <w:rFonts w:hint="eastAsia" w:ascii="仿宋" w:hAnsi="仿宋" w:eastAsia="仿宋"/>
          <w:sz w:val="28"/>
          <w:szCs w:val="28"/>
          <w:lang w:val="da-DK"/>
        </w:rPr>
        <w:t>Listening Part</w:t>
      </w:r>
      <w:r>
        <w:rPr>
          <w:rFonts w:hint="eastAsia" w:ascii="仿宋" w:hAnsi="仿宋" w:eastAsia="仿宋"/>
          <w:sz w:val="28"/>
          <w:szCs w:val="28"/>
        </w:rPr>
        <w:t>听力部分</w:t>
      </w:r>
      <w:r>
        <w:rPr>
          <w:rFonts w:hint="eastAsia" w:ascii="仿宋" w:hAnsi="仿宋" w:eastAsia="仿宋"/>
          <w:sz w:val="28"/>
          <w:szCs w:val="28"/>
          <w:lang w:val="da-DK"/>
        </w:rPr>
        <w:t xml:space="preserve">（50%）       </w:t>
      </w:r>
    </w:p>
    <w:p>
      <w:pPr>
        <w:numPr>
          <w:ilvl w:val="0"/>
          <w:numId w:val="1"/>
        </w:numPr>
        <w:rPr>
          <w:rFonts w:hint="eastAsia" w:ascii="仿宋_GB2312" w:hAnsi="新宋体" w:eastAsia="仿宋_GB2312"/>
          <w:b/>
          <w:sz w:val="28"/>
          <w:szCs w:val="28"/>
          <w:lang w:val="da-DK"/>
        </w:rPr>
      </w:pPr>
      <w:r>
        <w:rPr>
          <w:rFonts w:hint="eastAsia" w:ascii="仿宋_GB2312" w:hAnsi="新宋体" w:eastAsia="仿宋_GB2312"/>
          <w:b/>
          <w:sz w:val="28"/>
          <w:szCs w:val="28"/>
          <w:lang w:val="da-DK"/>
        </w:rPr>
        <w:t>listen and number.</w:t>
      </w:r>
      <w:r>
        <w:rPr>
          <w:rFonts w:hint="eastAsia"/>
          <w:sz w:val="28"/>
          <w:szCs w:val="28"/>
        </w:rPr>
        <w:t xml:space="preserve"> Wenwen</w:t>
      </w:r>
      <w:r>
        <w:rPr>
          <w:rFonts w:hint="eastAsia"/>
          <w:b/>
          <w:sz w:val="28"/>
          <w:szCs w:val="28"/>
        </w:rPr>
        <w:t>想外出旅游,听听天气怎样呢?</w:t>
      </w:r>
      <w:r>
        <w:rPr>
          <w:rFonts w:hint="eastAsia" w:ascii="仿宋_GB2312" w:hAnsi="新宋体" w:eastAsia="仿宋_GB2312"/>
          <w:b/>
          <w:sz w:val="28"/>
          <w:szCs w:val="28"/>
        </w:rPr>
        <w:t>听录音</w:t>
      </w:r>
      <w:r>
        <w:rPr>
          <w:rFonts w:hint="eastAsia" w:ascii="仿宋_GB2312" w:hAnsi="新宋体" w:eastAsia="仿宋_GB2312"/>
          <w:b/>
          <w:sz w:val="28"/>
          <w:szCs w:val="28"/>
          <w:lang w:val="da-DK"/>
        </w:rPr>
        <w:t>，</w:t>
      </w:r>
      <w:r>
        <w:rPr>
          <w:rFonts w:hint="eastAsia" w:ascii="仿宋_GB2312" w:hAnsi="新宋体" w:eastAsia="仿宋_GB2312"/>
          <w:b/>
          <w:sz w:val="28"/>
          <w:szCs w:val="28"/>
        </w:rPr>
        <w:t>给图片标号</w:t>
      </w:r>
      <w:r>
        <w:rPr>
          <w:rFonts w:hint="eastAsia" w:ascii="仿宋_GB2312" w:hAnsi="新宋体" w:eastAsia="仿宋_GB2312"/>
          <w:b/>
          <w:sz w:val="28"/>
          <w:szCs w:val="28"/>
          <w:lang w:val="da-DK"/>
        </w:rPr>
        <w:t>. (10</w:t>
      </w:r>
      <w:r>
        <w:rPr>
          <w:rFonts w:hint="eastAsia" w:ascii="仿宋_GB2312" w:hAnsi="新宋体" w:eastAsia="仿宋_GB2312"/>
          <w:b/>
          <w:sz w:val="28"/>
          <w:szCs w:val="28"/>
        </w:rPr>
        <w:t>分</w:t>
      </w:r>
      <w:r>
        <w:rPr>
          <w:rFonts w:hint="eastAsia" w:ascii="仿宋_GB2312" w:hAnsi="新宋体" w:eastAsia="仿宋_GB2312"/>
          <w:b/>
          <w:sz w:val="28"/>
          <w:szCs w:val="28"/>
          <w:lang w:val="da-DK"/>
        </w:rPr>
        <w:t>)</w:t>
      </w:r>
    </w:p>
    <w:p>
      <w:pPr>
        <w:rPr>
          <w:rFonts w:hint="eastAsia" w:ascii="仿宋_GB2312" w:hAnsi="新宋体" w:eastAsia="仿宋_GB2312"/>
          <w:sz w:val="28"/>
          <w:szCs w:val="28"/>
          <w:lang w:val="da-DK"/>
        </w:rPr>
      </w:pPr>
      <w:r>
        <w:rPr>
          <w:rFonts w:ascii="仿宋_GB2312" w:hAnsi="新宋体" w:eastAsia="仿宋_GB2312"/>
          <w:sz w:val="28"/>
          <w:szCs w:val="28"/>
          <w:lang w:val="da-DK"/>
        </w:rPr>
        <w:drawing>
          <wp:inline distT="0" distB="0" distL="114300" distR="114300">
            <wp:extent cx="914400" cy="770255"/>
            <wp:effectExtent l="0" t="0" r="0" b="10795"/>
            <wp:docPr id="35" name="图片 2" descr="war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" descr="warm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77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_GB2312" w:hAnsi="新宋体" w:eastAsia="仿宋_GB2312"/>
          <w:sz w:val="28"/>
          <w:szCs w:val="28"/>
          <w:lang w:val="da-DK"/>
        </w:rPr>
        <w:t xml:space="preserve">    </w:t>
      </w:r>
      <w:r>
        <w:rPr>
          <w:rFonts w:ascii="仿宋_GB2312" w:hAnsi="新宋体" w:eastAsia="仿宋_GB2312"/>
          <w:sz w:val="28"/>
          <w:szCs w:val="28"/>
          <w:lang w:val="da-DK"/>
        </w:rPr>
        <w:drawing>
          <wp:inline distT="0" distB="0" distL="114300" distR="114300">
            <wp:extent cx="1041400" cy="723900"/>
            <wp:effectExtent l="0" t="0" r="6350" b="0"/>
            <wp:docPr id="36" name="图片 3" descr="co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" descr="cool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041400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_GB2312" w:hAnsi="新宋体" w:eastAsia="仿宋_GB2312"/>
          <w:sz w:val="28"/>
          <w:szCs w:val="28"/>
          <w:lang w:val="da-DK"/>
        </w:rPr>
        <w:t xml:space="preserve">   </w:t>
      </w:r>
      <w:r>
        <w:rPr>
          <w:rFonts w:ascii="仿宋_GB2312" w:hAnsi="新宋体" w:eastAsia="仿宋_GB2312"/>
          <w:sz w:val="28"/>
          <w:szCs w:val="28"/>
          <w:lang w:val="da-DK"/>
        </w:rPr>
        <w:drawing>
          <wp:inline distT="0" distB="0" distL="114300" distR="114300">
            <wp:extent cx="1190625" cy="723265"/>
            <wp:effectExtent l="0" t="0" r="9525" b="635"/>
            <wp:docPr id="37" name="图片 4" descr="h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4" descr="hot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190625" cy="72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_GB2312" w:hAnsi="新宋体" w:eastAsia="仿宋_GB2312"/>
          <w:sz w:val="28"/>
          <w:szCs w:val="28"/>
          <w:lang w:val="da-DK"/>
        </w:rPr>
        <w:t xml:space="preserve">   </w:t>
      </w:r>
      <w:r>
        <w:rPr>
          <w:lang w:val="da-DK"/>
        </w:rPr>
        <w:drawing>
          <wp:inline distT="0" distB="0" distL="114300" distR="114300">
            <wp:extent cx="749935" cy="861060"/>
            <wp:effectExtent l="0" t="0" r="12065" b="15240"/>
            <wp:docPr id="3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4"/>
                    <pic:cNvPicPr>
                      <a:picLocks noChangeAspect="1"/>
                    </pic:cNvPicPr>
                  </pic:nvPicPr>
                  <pic:blipFill>
                    <a:blip r:embed="rId16"/>
                    <a:srcRect l="67500" t="70000" r="18333" b="11111"/>
                    <a:stretch>
                      <a:fillRect/>
                    </a:stretch>
                  </pic:blipFill>
                  <pic:spPr>
                    <a:xfrm>
                      <a:off x="0" y="0"/>
                      <a:ext cx="749935" cy="86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da-DK"/>
        </w:rPr>
        <w:t xml:space="preserve">    </w:t>
      </w:r>
      <w:r>
        <w:rPr>
          <w:lang w:val="da-DK"/>
        </w:rPr>
        <w:drawing>
          <wp:inline distT="0" distB="0" distL="114300" distR="114300">
            <wp:extent cx="946785" cy="770255"/>
            <wp:effectExtent l="0" t="0" r="5715" b="10795"/>
            <wp:docPr id="39" name="Picture 8" descr="chinaz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8" descr="chinaz1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946785" cy="77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_GB2312" w:hAnsi="新宋体" w:eastAsia="仿宋_GB2312"/>
          <w:sz w:val="28"/>
          <w:szCs w:val="28"/>
          <w:lang w:val="da-DK"/>
        </w:rPr>
      </w:pPr>
      <w:r>
        <w:rPr>
          <w:rFonts w:hint="eastAsia" w:ascii="仿宋_GB2312" w:hAnsi="新宋体" w:eastAsia="仿宋_GB2312"/>
          <w:sz w:val="28"/>
          <w:szCs w:val="28"/>
          <w:lang w:val="da-DK"/>
        </w:rPr>
        <w:t xml:space="preserve"> </w:t>
      </w:r>
      <w:r>
        <w:rPr>
          <w:rFonts w:hint="eastAsia"/>
          <w:lang w:val="da-DK"/>
        </w:rPr>
        <w:t>（      ）         （      ）           （      ）         （      ）        （      ）</w:t>
      </w:r>
    </w:p>
    <w:p>
      <w:pPr>
        <w:rPr>
          <w:rFonts w:hint="eastAsia"/>
          <w:lang w:val="da-DK"/>
        </w:rPr>
      </w:pPr>
      <w:r>
        <w:rPr>
          <w:rFonts w:hint="eastAsia"/>
          <w:lang w:val="da-DK"/>
        </w:rPr>
        <w:t xml:space="preserve">                        </w:t>
      </w:r>
    </w:p>
    <w:p>
      <w:pPr>
        <w:rPr>
          <w:rFonts w:hint="eastAsia" w:ascii="仿宋_GB2312" w:eastAsia="仿宋_GB2312"/>
          <w:b/>
          <w:sz w:val="28"/>
          <w:szCs w:val="28"/>
          <w:lang w:val="da-DK"/>
        </w:rPr>
      </w:pPr>
      <w: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1531620</wp:posOffset>
            </wp:positionH>
            <wp:positionV relativeFrom="paragraph">
              <wp:posOffset>377190</wp:posOffset>
            </wp:positionV>
            <wp:extent cx="378460" cy="396240"/>
            <wp:effectExtent l="0" t="0" r="2540" b="3810"/>
            <wp:wrapNone/>
            <wp:docPr id="3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6"/>
                    <pic:cNvPicPr>
                      <a:picLocks noChangeAspect="1"/>
                    </pic:cNvPicPr>
                  </pic:nvPicPr>
                  <pic:blipFill>
                    <a:blip r:embed="rId1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3799" r="64200" b="13333"/>
                    <a:stretch>
                      <a:fillRect/>
                    </a:stretch>
                  </pic:blipFill>
                  <pic:spPr>
                    <a:xfrm>
                      <a:off x="0" y="0"/>
                      <a:ext cx="378460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2788920</wp:posOffset>
            </wp:positionH>
            <wp:positionV relativeFrom="paragraph">
              <wp:posOffset>377190</wp:posOffset>
            </wp:positionV>
            <wp:extent cx="457200" cy="332105"/>
            <wp:effectExtent l="0" t="0" r="0" b="11430"/>
            <wp:wrapNone/>
            <wp:docPr id="3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7"/>
                    <pic:cNvPicPr>
                      <a:picLocks noChangeAspect="1"/>
                    </pic:cNvPicPr>
                  </pic:nvPicPr>
                  <pic:blipFill>
                    <a:blip r:embed="rId1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33467" r="33133" b="16092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32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eastAsia="仿宋_GB2312"/>
          <w:b/>
          <w:sz w:val="28"/>
          <w:szCs w:val="28"/>
        </w:rPr>
        <w:t>二、</w:t>
      </w:r>
      <w:r>
        <w:rPr>
          <w:rFonts w:hint="eastAsia" w:ascii="仿宋_GB2312" w:eastAsia="仿宋_GB2312"/>
          <w:b/>
          <w:sz w:val="28"/>
          <w:szCs w:val="28"/>
          <w:lang w:val="da-DK"/>
        </w:rPr>
        <w:t xml:space="preserve">listen and </w:t>
      </w:r>
      <w:r>
        <w:rPr>
          <w:rFonts w:hint="eastAsia" w:ascii="仿宋_GB2312" w:hAnsi="新宋体" w:eastAsia="仿宋_GB2312"/>
          <w:b/>
          <w:sz w:val="28"/>
          <w:szCs w:val="28"/>
          <w:lang w:val="da-DK"/>
        </w:rPr>
        <w:t>judge.</w:t>
      </w:r>
      <w:r>
        <w:rPr>
          <w:rFonts w:hint="eastAsia"/>
          <w:b/>
          <w:sz w:val="24"/>
        </w:rPr>
        <w:t xml:space="preserve"> Mark也很喜欢旅游,请帮他了解天气情况,</w:t>
      </w:r>
      <w:r>
        <w:rPr>
          <w:rFonts w:hint="eastAsia" w:ascii="仿宋_GB2312" w:eastAsia="仿宋_GB2312"/>
          <w:b/>
          <w:sz w:val="28"/>
          <w:szCs w:val="28"/>
        </w:rPr>
        <w:t>听录音</w:t>
      </w:r>
      <w:r>
        <w:rPr>
          <w:rFonts w:hint="eastAsia" w:ascii="仿宋_GB2312" w:eastAsia="仿宋_GB2312"/>
          <w:b/>
          <w:sz w:val="28"/>
          <w:szCs w:val="28"/>
          <w:lang w:val="da-DK"/>
        </w:rPr>
        <w:t>，</w:t>
      </w:r>
      <w:r>
        <w:rPr>
          <w:rFonts w:hint="eastAsia" w:ascii="仿宋_GB2312" w:eastAsia="仿宋_GB2312"/>
          <w:b/>
          <w:sz w:val="28"/>
          <w:szCs w:val="28"/>
        </w:rPr>
        <w:t>判断下列说法是否正确</w:t>
      </w:r>
      <w:r>
        <w:rPr>
          <w:rFonts w:hint="eastAsia" w:ascii="仿宋_GB2312" w:eastAsia="仿宋_GB2312"/>
          <w:b/>
          <w:sz w:val="28"/>
          <w:szCs w:val="28"/>
          <w:lang w:val="da-DK"/>
        </w:rPr>
        <w:t>，</w:t>
      </w:r>
      <w:r>
        <w:rPr>
          <w:rFonts w:hint="eastAsia" w:ascii="仿宋_GB2312" w:eastAsia="仿宋_GB2312"/>
          <w:b/>
          <w:sz w:val="28"/>
          <w:szCs w:val="28"/>
        </w:rPr>
        <w:t>正确的画</w:t>
      </w:r>
      <w:r>
        <w:rPr>
          <w:rFonts w:hint="eastAsia" w:ascii="仿宋_GB2312" w:eastAsia="仿宋_GB2312"/>
          <w:b/>
          <w:sz w:val="28"/>
          <w:szCs w:val="28"/>
          <w:lang w:val="da-DK"/>
        </w:rPr>
        <w:t xml:space="preserve">     ，</w:t>
      </w:r>
      <w:r>
        <w:rPr>
          <w:rFonts w:hint="eastAsia" w:ascii="仿宋_GB2312" w:eastAsia="仿宋_GB2312"/>
          <w:b/>
          <w:sz w:val="28"/>
          <w:szCs w:val="28"/>
        </w:rPr>
        <w:t>错误的画</w:t>
      </w:r>
      <w:r>
        <w:rPr>
          <w:rFonts w:hint="eastAsia" w:ascii="仿宋_GB2312" w:eastAsia="仿宋_GB2312"/>
          <w:b/>
          <w:sz w:val="28"/>
          <w:szCs w:val="28"/>
          <w:lang w:val="da-DK"/>
        </w:rPr>
        <w:t xml:space="preserve">     ，</w:t>
      </w:r>
      <w:r>
        <w:rPr>
          <w:rFonts w:hint="eastAsia" w:ascii="仿宋_GB2312" w:eastAsia="仿宋_GB2312"/>
          <w:b/>
          <w:sz w:val="28"/>
          <w:szCs w:val="28"/>
        </w:rPr>
        <w:t>每题读</w:t>
      </w:r>
      <w:r>
        <w:rPr>
          <w:rFonts w:hint="eastAsia" w:ascii="仿宋_GB2312" w:eastAsia="仿宋_GB2312"/>
          <w:b/>
          <w:sz w:val="28"/>
          <w:szCs w:val="28"/>
          <w:lang w:val="da-DK"/>
        </w:rPr>
        <w:t xml:space="preserve"> </w:t>
      </w:r>
      <w:r>
        <w:rPr>
          <w:rFonts w:hint="eastAsia" w:ascii="仿宋_GB2312" w:eastAsia="仿宋_GB2312"/>
          <w:b/>
          <w:sz w:val="28"/>
          <w:szCs w:val="28"/>
        </w:rPr>
        <w:t>两遍。</w:t>
      </w:r>
      <w:r>
        <w:rPr>
          <w:rFonts w:hint="eastAsia" w:ascii="仿宋_GB2312" w:eastAsia="仿宋_GB2312"/>
          <w:b/>
          <w:sz w:val="28"/>
          <w:szCs w:val="28"/>
          <w:lang w:val="da-DK"/>
        </w:rPr>
        <w:t>（10</w:t>
      </w:r>
      <w:r>
        <w:rPr>
          <w:rFonts w:hint="eastAsia" w:ascii="仿宋_GB2312" w:eastAsia="仿宋_GB2312"/>
          <w:b/>
          <w:sz w:val="28"/>
          <w:szCs w:val="28"/>
        </w:rPr>
        <w:t>分</w:t>
      </w:r>
      <w:r>
        <w:rPr>
          <w:rFonts w:hint="eastAsia"/>
          <w:b/>
          <w:sz w:val="28"/>
          <w:szCs w:val="28"/>
          <w:lang w:val="da-DK"/>
        </w:rPr>
        <w:t xml:space="preserve">）   </w:t>
      </w:r>
    </w:p>
    <w:p>
      <w:pPr>
        <w:ind w:firstLine="105" w:firstLineChars="50"/>
        <w:rPr>
          <w:rFonts w:hint="eastAsia"/>
          <w:lang w:val="da-DK"/>
        </w:rPr>
      </w:pPr>
      <w:r>
        <w:rPr>
          <w:rFonts w:hint="eastAsia"/>
          <w:lang w:val="da-DK"/>
        </w:rPr>
        <w:t xml:space="preserve"> </w:t>
      </w:r>
      <w:r>
        <w:drawing>
          <wp:inline distT="0" distB="0" distL="114300" distR="114300">
            <wp:extent cx="1200150" cy="626745"/>
            <wp:effectExtent l="0" t="0" r="0" b="1905"/>
            <wp:docPr id="40" name="图片 7" descr="col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7" descr="cold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626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da-DK"/>
        </w:rPr>
        <w:t xml:space="preserve">   </w:t>
      </w:r>
      <w:r>
        <w:drawing>
          <wp:inline distT="0" distB="0" distL="114300" distR="114300">
            <wp:extent cx="629285" cy="641350"/>
            <wp:effectExtent l="0" t="0" r="18415" b="6350"/>
            <wp:docPr id="41" name="图片 8" descr="wind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8" descr="windy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29285" cy="64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da-DK"/>
        </w:rPr>
        <w:t xml:space="preserve">    </w:t>
      </w:r>
      <w:r>
        <w:rPr>
          <w:lang w:val="da-DK"/>
        </w:rPr>
        <w:drawing>
          <wp:inline distT="0" distB="0" distL="114300" distR="114300">
            <wp:extent cx="571500" cy="447040"/>
            <wp:effectExtent l="7620" t="10160" r="11430" b="19050"/>
            <wp:docPr id="42" name="图片 9" descr="rain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9" descr="rainy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 rot="-10922102" flipV="1">
                      <a:off x="0" y="0"/>
                      <a:ext cx="571500" cy="447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da-DK"/>
        </w:rPr>
        <w:t xml:space="preserve">    </w:t>
      </w:r>
      <w:r>
        <w:drawing>
          <wp:inline distT="0" distB="0" distL="114300" distR="114300">
            <wp:extent cx="912495" cy="567055"/>
            <wp:effectExtent l="0" t="0" r="1905" b="4445"/>
            <wp:docPr id="43" name="Picture 14" descr="下雪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14" descr="下雪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912495" cy="567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da-DK"/>
        </w:rPr>
        <w:t xml:space="preserve">      </w:t>
      </w:r>
      <w:r>
        <w:rPr>
          <w:lang w:val="da-DK"/>
        </w:rPr>
        <w:drawing>
          <wp:inline distT="0" distB="0" distL="114300" distR="114300">
            <wp:extent cx="776605" cy="715645"/>
            <wp:effectExtent l="0" t="0" r="4445" b="8255"/>
            <wp:docPr id="44" name="图片 11" descr="cloud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11" descr="cloudy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776605" cy="715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da-DK"/>
        </w:rPr>
        <w:t xml:space="preserve">                                </w:t>
      </w:r>
    </w:p>
    <w:p>
      <w:pPr>
        <w:ind w:firstLine="420" w:firstLineChars="200"/>
        <w:outlineLvl w:val="0"/>
        <w:rPr>
          <w:rFonts w:hint="eastAsia"/>
          <w:lang w:val="da-DK"/>
        </w:rPr>
      </w:pPr>
      <w:r>
        <w:rPr>
          <w:rFonts w:hint="eastAsia"/>
          <w:lang w:val="da-DK"/>
        </w:rPr>
        <w:t xml:space="preserve">1.（      ）       2.（      ）  3.（      ）    4.（      ）        5.（      ）  </w:t>
      </w:r>
    </w:p>
    <w:p>
      <w:pPr>
        <w:outlineLvl w:val="0"/>
        <w:rPr>
          <w:rFonts w:hint="eastAsia"/>
          <w:lang w:val="da-DK"/>
        </w:rPr>
      </w:pPr>
      <w:r>
        <w:rPr>
          <w:rFonts w:hint="eastAsia"/>
          <w:lang w:val="da-DK"/>
        </w:rPr>
        <w:t xml:space="preserve">  </w:t>
      </w:r>
      <w:r>
        <w:rPr>
          <w:rFonts w:ascii="仿宋_GB2312" w:eastAsia="仿宋_GB2312"/>
          <w:sz w:val="28"/>
          <w:szCs w:val="28"/>
        </w:rPr>
        <w:drawing>
          <wp:inline distT="0" distB="0" distL="114300" distR="114300">
            <wp:extent cx="1009650" cy="582930"/>
            <wp:effectExtent l="0" t="0" r="0" b="7620"/>
            <wp:docPr id="45" name="图片 12" descr="new yo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12" descr="new york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582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da-DK"/>
        </w:rPr>
        <w:t xml:space="preserve"> </w:t>
      </w:r>
      <w:r>
        <w:drawing>
          <wp:inline distT="0" distB="0" distL="114300" distR="114300">
            <wp:extent cx="1113790" cy="561340"/>
            <wp:effectExtent l="0" t="0" r="10160" b="10160"/>
            <wp:docPr id="46" name="图片 13" descr="h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13" descr="hot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113790" cy="561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da-DK"/>
        </w:rPr>
        <w:t xml:space="preserve">   </w:t>
      </w:r>
      <w:r>
        <w:drawing>
          <wp:inline distT="0" distB="0" distL="114300" distR="114300">
            <wp:extent cx="1021080" cy="519430"/>
            <wp:effectExtent l="0" t="0" r="7620" b="13970"/>
            <wp:docPr id="47" name="图片 14" descr="war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4" descr="warm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021080" cy="519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da-DK"/>
        </w:rPr>
        <w:t xml:space="preserve">   </w:t>
      </w:r>
      <w:r>
        <w:drawing>
          <wp:inline distT="0" distB="0" distL="114300" distR="114300">
            <wp:extent cx="904875" cy="493395"/>
            <wp:effectExtent l="0" t="0" r="9525" b="1905"/>
            <wp:docPr id="48" name="图片 15" descr="lond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15" descr="london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904875" cy="49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da-DK"/>
        </w:rPr>
        <w:t xml:space="preserve">  </w:t>
      </w:r>
      <w:r>
        <w:drawing>
          <wp:inline distT="0" distB="0" distL="114300" distR="114300">
            <wp:extent cx="942340" cy="527685"/>
            <wp:effectExtent l="0" t="0" r="10160" b="5715"/>
            <wp:docPr id="49" name="Picture 9" descr="pic_172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Picture 9" descr="pic_172291"/>
                    <pic:cNvPicPr>
                      <a:picLocks noChangeAspect="1"/>
                    </pic:cNvPicPr>
                  </pic:nvPicPr>
                  <pic:blipFill>
                    <a:blip r:embed="rId26"/>
                    <a:srcRect l="5612" t="1860" r="2272" b="40489"/>
                    <a:stretch>
                      <a:fillRect/>
                    </a:stretch>
                  </pic:blipFill>
                  <pic:spPr>
                    <a:xfrm>
                      <a:off x="0" y="0"/>
                      <a:ext cx="942340" cy="527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hint="eastAsia"/>
          <w:lang w:val="da-DK"/>
        </w:rPr>
      </w:pPr>
      <w:r>
        <w:rPr>
          <w:rFonts w:hint="eastAsia"/>
          <w:lang w:val="da-DK"/>
        </w:rPr>
        <w:t>6.（      ）        7.（      ）       8.（      ）    9.（      ）  10.（      ）</w:t>
      </w:r>
    </w:p>
    <w:p>
      <w:pPr>
        <w:ind w:firstLine="420" w:firstLineChars="200"/>
        <w:rPr>
          <w:rFonts w:hint="eastAsia"/>
          <w:lang w:val="da-DK"/>
        </w:rPr>
      </w:pPr>
    </w:p>
    <w:p>
      <w:pPr>
        <w:numPr>
          <w:ilvl w:val="0"/>
          <w:numId w:val="2"/>
        </w:numPr>
        <w:spacing w:line="360" w:lineRule="auto"/>
        <w:rPr>
          <w:rFonts w:hint="eastAsia" w:ascii="仿宋_GB2312" w:eastAsia="仿宋_GB2312"/>
          <w:b/>
          <w:sz w:val="28"/>
          <w:szCs w:val="28"/>
        </w:rPr>
      </w:pPr>
      <w:r>
        <w:rPr>
          <w:rFonts w:hint="eastAsia" w:ascii="仿宋_GB2312" w:eastAsia="仿宋_GB2312"/>
          <w:b/>
          <w:sz w:val="28"/>
          <w:szCs w:val="28"/>
        </w:rPr>
        <w:t>Listen and circle.请帮</w:t>
      </w:r>
      <w:r>
        <w:rPr>
          <w:rFonts w:hint="eastAsia"/>
          <w:b/>
          <w:sz w:val="24"/>
        </w:rPr>
        <w:t xml:space="preserve"> Mark</w:t>
      </w:r>
      <w:r>
        <w:rPr>
          <w:rFonts w:hint="eastAsia" w:ascii="仿宋_GB2312" w:eastAsia="仿宋_GB2312"/>
          <w:b/>
          <w:sz w:val="28"/>
          <w:szCs w:val="28"/>
        </w:rPr>
        <w:t>听句子，圈出正确的单词。(10分)</w:t>
      </w:r>
    </w:p>
    <w:p>
      <w:pPr>
        <w:numPr>
          <w:ilvl w:val="0"/>
          <w:numId w:val="3"/>
        </w:numPr>
        <w:tabs>
          <w:tab w:val="left" w:pos="0"/>
          <w:tab w:val="clear" w:pos="360"/>
        </w:tabs>
        <w:spacing w:line="480" w:lineRule="auto"/>
        <w:ind w:left="357" w:hanging="357"/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>Can I go outside? NO,you can / can</w:t>
      </w:r>
      <w:r>
        <w:rPr>
          <w:rFonts w:ascii="仿宋_GB2312" w:eastAsia="仿宋_GB2312"/>
          <w:sz w:val="28"/>
          <w:szCs w:val="28"/>
        </w:rPr>
        <w:t>’</w:t>
      </w:r>
      <w:r>
        <w:rPr>
          <w:rFonts w:hint="eastAsia" w:ascii="仿宋_GB2312" w:eastAsia="仿宋_GB2312"/>
          <w:sz w:val="28"/>
          <w:szCs w:val="28"/>
        </w:rPr>
        <w:t>t.</w:t>
      </w:r>
    </w:p>
    <w:p>
      <w:pPr>
        <w:numPr>
          <w:ilvl w:val="0"/>
          <w:numId w:val="3"/>
        </w:numPr>
        <w:spacing w:line="480" w:lineRule="auto"/>
        <w:ind w:left="357" w:hanging="357"/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 xml:space="preserve"> What</w:t>
      </w:r>
      <w:r>
        <w:rPr>
          <w:rFonts w:ascii="仿宋_GB2312" w:eastAsia="仿宋_GB2312"/>
          <w:sz w:val="28"/>
          <w:szCs w:val="28"/>
        </w:rPr>
        <w:t>’</w:t>
      </w:r>
      <w:r>
        <w:rPr>
          <w:rFonts w:hint="eastAsia" w:ascii="仿宋_GB2312" w:eastAsia="仿宋_GB2312"/>
          <w:sz w:val="28"/>
          <w:szCs w:val="28"/>
        </w:rPr>
        <w:t>s the weather like in Singapore? It</w:t>
      </w:r>
      <w:r>
        <w:rPr>
          <w:rFonts w:ascii="仿宋_GB2312" w:eastAsia="仿宋_GB2312"/>
          <w:sz w:val="28"/>
          <w:szCs w:val="28"/>
        </w:rPr>
        <w:t>’</w:t>
      </w:r>
      <w:r>
        <w:rPr>
          <w:rFonts w:hint="eastAsia" w:ascii="仿宋_GB2312" w:eastAsia="仿宋_GB2312"/>
          <w:sz w:val="28"/>
          <w:szCs w:val="28"/>
        </w:rPr>
        <w:t>s snowy / cloudy.</w:t>
      </w:r>
    </w:p>
    <w:p>
      <w:pPr>
        <w:numPr>
          <w:ilvl w:val="0"/>
          <w:numId w:val="3"/>
        </w:numPr>
        <w:spacing w:line="480" w:lineRule="auto"/>
        <w:ind w:left="357" w:hanging="357"/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 xml:space="preserve"> Can I play football today? Yes,you can . It</w:t>
      </w:r>
      <w:r>
        <w:rPr>
          <w:rFonts w:ascii="仿宋_GB2312" w:eastAsia="仿宋_GB2312"/>
          <w:sz w:val="28"/>
          <w:szCs w:val="28"/>
        </w:rPr>
        <w:t>’</w:t>
      </w:r>
      <w:r>
        <w:rPr>
          <w:rFonts w:hint="eastAsia" w:ascii="仿宋_GB2312" w:eastAsia="仿宋_GB2312"/>
          <w:sz w:val="28"/>
          <w:szCs w:val="28"/>
        </w:rPr>
        <w:t>s sunny / rainy.</w:t>
      </w:r>
    </w:p>
    <w:p>
      <w:pPr>
        <w:numPr>
          <w:ilvl w:val="0"/>
          <w:numId w:val="3"/>
        </w:numPr>
        <w:spacing w:line="480" w:lineRule="auto"/>
        <w:ind w:left="357" w:hanging="357"/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>How about Beijing？Is it cold？Yes，It isn</w:t>
      </w:r>
      <w:r>
        <w:rPr>
          <w:rFonts w:ascii="仿宋_GB2312" w:eastAsia="仿宋_GB2312"/>
          <w:sz w:val="28"/>
          <w:szCs w:val="28"/>
        </w:rPr>
        <w:t>’</w:t>
      </w:r>
      <w:r>
        <w:rPr>
          <w:rFonts w:hint="eastAsia" w:ascii="仿宋_GB2312" w:eastAsia="仿宋_GB2312"/>
          <w:sz w:val="28"/>
          <w:szCs w:val="28"/>
        </w:rPr>
        <w:t>t / is.</w:t>
      </w:r>
    </w:p>
    <w:p>
      <w:pPr>
        <w:numPr>
          <w:ilvl w:val="0"/>
          <w:numId w:val="3"/>
        </w:numPr>
        <w:spacing w:line="480" w:lineRule="auto"/>
        <w:ind w:left="357" w:hanging="357"/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>It</w:t>
      </w:r>
      <w:r>
        <w:rPr>
          <w:rFonts w:ascii="仿宋_GB2312" w:eastAsia="仿宋_GB2312"/>
          <w:sz w:val="28"/>
          <w:szCs w:val="28"/>
        </w:rPr>
        <w:t>’</w:t>
      </w:r>
      <w:r>
        <w:rPr>
          <w:rFonts w:hint="eastAsia" w:ascii="仿宋_GB2312" w:eastAsia="仿宋_GB2312"/>
          <w:sz w:val="28"/>
          <w:szCs w:val="28"/>
        </w:rPr>
        <w:t>s 4 degrees.That</w:t>
      </w:r>
      <w:r>
        <w:rPr>
          <w:rFonts w:ascii="仿宋_GB2312" w:eastAsia="仿宋_GB2312"/>
          <w:sz w:val="28"/>
          <w:szCs w:val="28"/>
        </w:rPr>
        <w:t>’</w:t>
      </w:r>
      <w:r>
        <w:rPr>
          <w:rFonts w:hint="eastAsia" w:ascii="仿宋_GB2312" w:eastAsia="仿宋_GB2312"/>
          <w:sz w:val="28"/>
          <w:szCs w:val="28"/>
        </w:rPr>
        <w:t>s cold / cool.</w:t>
      </w:r>
    </w:p>
    <w:p>
      <w:pPr>
        <w:rPr>
          <w:rFonts w:hint="eastAsia" w:ascii="仿宋_GB2312" w:eastAsia="仿宋_GB2312"/>
          <w:b/>
          <w:sz w:val="28"/>
          <w:szCs w:val="28"/>
        </w:rPr>
      </w:pPr>
      <w:r>
        <w:rPr>
          <w:rFonts w:hint="eastAsia" w:ascii="仿宋_GB2312" w:eastAsia="仿宋_GB2312"/>
          <w:b/>
          <w:sz w:val="28"/>
          <w:szCs w:val="28"/>
        </w:rPr>
        <w:t xml:space="preserve">四、listen and </w:t>
      </w:r>
      <w:r>
        <w:rPr>
          <w:rFonts w:hint="eastAsia" w:ascii="仿宋_GB2312" w:hAnsi="新宋体" w:eastAsia="仿宋_GB2312"/>
          <w:b/>
          <w:sz w:val="28"/>
          <w:szCs w:val="28"/>
        </w:rPr>
        <w:t>tick</w:t>
      </w:r>
      <w:r>
        <w:rPr>
          <w:rFonts w:hint="eastAsia" w:ascii="仿宋_GB2312" w:eastAsia="仿宋_GB2312"/>
          <w:b/>
          <w:sz w:val="28"/>
          <w:szCs w:val="28"/>
        </w:rPr>
        <w:t>.听录音，完成表格，请帮</w:t>
      </w:r>
      <w:r>
        <w:rPr>
          <w:rFonts w:hint="eastAsia"/>
          <w:b/>
          <w:sz w:val="24"/>
        </w:rPr>
        <w:t>Mark</w:t>
      </w:r>
      <w:r>
        <w:rPr>
          <w:rFonts w:hint="eastAsia" w:ascii="仿宋_GB2312" w:eastAsia="仿宋_GB2312"/>
          <w:b/>
          <w:sz w:val="28"/>
          <w:szCs w:val="28"/>
        </w:rPr>
        <w:t>在对应的方格内打“√”。（10分）</w:t>
      </w:r>
    </w:p>
    <w:tbl>
      <w:tblPr>
        <w:tblStyle w:val="5"/>
        <w:tblpPr w:leftFromText="180" w:rightFromText="180" w:vertAnchor="text" w:horzAnchor="page" w:tblpX="12367" w:tblpY="158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48"/>
        <w:gridCol w:w="1260"/>
        <w:gridCol w:w="1440"/>
        <w:gridCol w:w="1620"/>
        <w:gridCol w:w="1620"/>
        <w:gridCol w:w="144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31" w:hRule="atLeast"/>
        </w:trPr>
        <w:tc>
          <w:tcPr>
            <w:tcW w:w="2448" w:type="dxa"/>
            <w:tcBorders>
              <w:tl2br w:val="single" w:color="auto" w:sz="4" w:space="0"/>
            </w:tcBorders>
          </w:tcPr>
          <w:p>
            <w:pPr>
              <w:rPr>
                <w:rFonts w:hint="eastAsia" w:ascii="仿宋_GB2312" w:eastAsia="仿宋_GB2312"/>
                <w:sz w:val="24"/>
              </w:rPr>
            </w:pPr>
            <w:r>
              <w:rPr>
                <w:rFonts w:hint="eastAsia" w:ascii="仿宋_GB2312" w:eastAsia="仿宋_GB2312"/>
                <w:sz w:val="24"/>
              </w:rPr>
              <w:t xml:space="preserve">       Weather</w:t>
            </w:r>
          </w:p>
          <w:p>
            <w:pPr>
              <w:rPr>
                <w:rFonts w:hint="eastAsia" w:ascii="仿宋_GB2312" w:eastAsia="仿宋_GB2312"/>
                <w:sz w:val="24"/>
              </w:rPr>
            </w:pPr>
          </w:p>
          <w:p>
            <w:pPr>
              <w:ind w:firstLine="480" w:firstLineChars="200"/>
              <w:rPr>
                <w:rFonts w:hint="eastAsia" w:ascii="仿宋_GB2312" w:eastAsia="仿宋_GB2312"/>
                <w:sz w:val="24"/>
              </w:rPr>
            </w:pPr>
            <w:r>
              <w:rPr>
                <w:rFonts w:hint="eastAsia" w:ascii="仿宋_GB2312" w:eastAsia="仿宋_GB2312"/>
                <w:sz w:val="24"/>
              </w:rPr>
              <w:t>City</w:t>
            </w:r>
          </w:p>
        </w:tc>
        <w:tc>
          <w:tcPr>
            <w:tcW w:w="1260" w:type="dxa"/>
          </w:tcPr>
          <w:p>
            <w:pPr>
              <w:rPr>
                <w:rFonts w:hint="eastAsia" w:ascii="仿宋_GB2312" w:eastAsia="仿宋_GB2312"/>
                <w:sz w:val="24"/>
              </w:rPr>
            </w:pPr>
          </w:p>
          <w:p>
            <w:pPr>
              <w:rPr>
                <w:rFonts w:hint="eastAsia" w:ascii="仿宋_GB2312" w:eastAsia="仿宋_GB2312"/>
                <w:sz w:val="24"/>
              </w:rPr>
            </w:pPr>
            <w:r>
              <w:rPr>
                <w:rFonts w:ascii="仿宋_GB2312" w:eastAsia="仿宋_GB2312"/>
                <w:sz w:val="24"/>
              </w:rPr>
              <w:drawing>
                <wp:inline distT="0" distB="0" distL="114300" distR="114300">
                  <wp:extent cx="571500" cy="449580"/>
                  <wp:effectExtent l="7620" t="10160" r="11430" b="16510"/>
                  <wp:docPr id="50" name="图片 17" descr="rai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图片 17" descr="rainy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 rot="-10922102" flipV="1">
                            <a:off x="0" y="0"/>
                            <a:ext cx="571500" cy="449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40" w:type="dxa"/>
          </w:tcPr>
          <w:p>
            <w:pPr>
              <w:rPr>
                <w:rFonts w:hint="eastAsia" w:ascii="仿宋_GB2312" w:eastAsia="仿宋_GB2312"/>
                <w:sz w:val="24"/>
              </w:rPr>
            </w:pPr>
          </w:p>
          <w:p>
            <w:pPr>
              <w:rPr>
                <w:rFonts w:hint="eastAsia" w:ascii="仿宋_GB2312" w:eastAsia="仿宋_GB2312"/>
                <w:sz w:val="24"/>
              </w:rPr>
            </w:pPr>
            <w:r>
              <w:rPr>
                <w:rFonts w:ascii="仿宋_GB2312" w:eastAsia="仿宋_GB2312"/>
                <w:sz w:val="24"/>
              </w:rPr>
              <w:drawing>
                <wp:inline distT="0" distB="0" distL="114300" distR="114300">
                  <wp:extent cx="715010" cy="398145"/>
                  <wp:effectExtent l="0" t="0" r="8890" b="1905"/>
                  <wp:docPr id="51" name="图片 18" descr="sun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图片 18" descr="sunny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5010" cy="398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0" w:type="dxa"/>
          </w:tcPr>
          <w:p>
            <w:pPr>
              <w:rPr>
                <w:rFonts w:hint="eastAsia" w:ascii="仿宋_GB2312" w:eastAsia="仿宋_GB2312"/>
                <w:sz w:val="24"/>
              </w:rPr>
            </w:pPr>
          </w:p>
          <w:p>
            <w:pPr>
              <w:rPr>
                <w:rFonts w:hint="eastAsia" w:ascii="仿宋_GB2312" w:eastAsia="仿宋_GB2312"/>
                <w:sz w:val="24"/>
              </w:rPr>
            </w:pPr>
            <w:r>
              <w:rPr>
                <w:rFonts w:ascii="仿宋_GB2312" w:eastAsia="仿宋_GB2312"/>
                <w:sz w:val="24"/>
              </w:rPr>
              <w:drawing>
                <wp:inline distT="0" distB="0" distL="114300" distR="114300">
                  <wp:extent cx="822325" cy="294640"/>
                  <wp:effectExtent l="0" t="0" r="15875" b="10160"/>
                  <wp:docPr id="52" name="图片 19" descr="wind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图片 19" descr="windy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325" cy="294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0" w:type="dxa"/>
          </w:tcPr>
          <w:p>
            <w:pPr>
              <w:rPr>
                <w:rFonts w:hint="eastAsia" w:ascii="仿宋_GB2312" w:eastAsia="仿宋_GB2312"/>
                <w:sz w:val="24"/>
              </w:rPr>
            </w:pPr>
          </w:p>
          <w:p>
            <w:pPr>
              <w:rPr>
                <w:rFonts w:hint="eastAsia" w:ascii="仿宋_GB2312" w:eastAsia="仿宋_GB2312"/>
                <w:sz w:val="24"/>
              </w:rPr>
            </w:pPr>
            <w:r>
              <w:rPr>
                <w:rFonts w:ascii="仿宋_GB2312" w:eastAsia="仿宋_GB2312"/>
                <w:sz w:val="24"/>
              </w:rPr>
              <w:drawing>
                <wp:inline distT="0" distB="0" distL="114300" distR="114300">
                  <wp:extent cx="647065" cy="394970"/>
                  <wp:effectExtent l="0" t="0" r="635" b="5080"/>
                  <wp:docPr id="53" name="图片 20" descr="snow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图片 20" descr="snowy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065" cy="394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46" w:type="dxa"/>
          </w:tcPr>
          <w:p>
            <w:pPr>
              <w:rPr>
                <w:rFonts w:hint="eastAsia" w:ascii="仿宋_GB2312" w:eastAsia="仿宋_GB2312"/>
                <w:sz w:val="24"/>
              </w:rPr>
            </w:pPr>
          </w:p>
          <w:p>
            <w:pPr>
              <w:rPr>
                <w:rFonts w:hint="eastAsia" w:ascii="仿宋_GB2312" w:eastAsia="仿宋_GB2312"/>
                <w:sz w:val="24"/>
              </w:rPr>
            </w:pPr>
            <w:r>
              <w:rPr>
                <w:rFonts w:ascii="仿宋_GB2312" w:eastAsia="仿宋_GB2312"/>
                <w:sz w:val="24"/>
              </w:rPr>
              <w:drawing>
                <wp:inline distT="0" distB="0" distL="114300" distR="114300">
                  <wp:extent cx="776605" cy="511175"/>
                  <wp:effectExtent l="0" t="0" r="4445" b="3175"/>
                  <wp:docPr id="54" name="图片 21" descr="cloud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图片 21" descr="cloudy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6605" cy="511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0" w:hRule="atLeast"/>
        </w:trPr>
        <w:tc>
          <w:tcPr>
            <w:tcW w:w="2448" w:type="dxa"/>
          </w:tcPr>
          <w:p>
            <w:pPr>
              <w:rPr>
                <w:rFonts w:hint="eastAsia"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/>
                <w:sz w:val="28"/>
                <w:szCs w:val="28"/>
              </w:rPr>
              <w:t>S</w:t>
            </w:r>
            <w:r>
              <w:rPr>
                <w:rFonts w:hint="eastAsia" w:ascii="仿宋_GB2312" w:eastAsia="仿宋_GB2312"/>
                <w:sz w:val="28"/>
                <w:szCs w:val="28"/>
              </w:rPr>
              <w:t xml:space="preserve">hanghai </w:t>
            </w:r>
          </w:p>
        </w:tc>
        <w:tc>
          <w:tcPr>
            <w:tcW w:w="1260" w:type="dxa"/>
          </w:tcPr>
          <w:p>
            <w:pPr>
              <w:rPr>
                <w:rFonts w:hint="eastAsia" w:ascii="仿宋_GB2312" w:eastAsia="仿宋_GB2312"/>
                <w:sz w:val="24"/>
              </w:rPr>
            </w:pPr>
          </w:p>
        </w:tc>
        <w:tc>
          <w:tcPr>
            <w:tcW w:w="1440" w:type="dxa"/>
          </w:tcPr>
          <w:p>
            <w:pPr>
              <w:rPr>
                <w:rFonts w:hint="eastAsia" w:ascii="仿宋_GB2312" w:eastAsia="仿宋_GB2312"/>
                <w:sz w:val="24"/>
              </w:rPr>
            </w:pPr>
          </w:p>
        </w:tc>
        <w:tc>
          <w:tcPr>
            <w:tcW w:w="1620" w:type="dxa"/>
          </w:tcPr>
          <w:p>
            <w:pPr>
              <w:rPr>
                <w:rFonts w:hint="eastAsia" w:ascii="仿宋_GB2312" w:eastAsia="仿宋_GB2312"/>
                <w:sz w:val="24"/>
              </w:rPr>
            </w:pPr>
          </w:p>
        </w:tc>
        <w:tc>
          <w:tcPr>
            <w:tcW w:w="1620" w:type="dxa"/>
          </w:tcPr>
          <w:p>
            <w:pPr>
              <w:rPr>
                <w:rFonts w:hint="eastAsia" w:ascii="仿宋_GB2312" w:eastAsia="仿宋_GB2312"/>
                <w:sz w:val="24"/>
              </w:rPr>
            </w:pPr>
          </w:p>
        </w:tc>
        <w:tc>
          <w:tcPr>
            <w:tcW w:w="1446" w:type="dxa"/>
          </w:tcPr>
          <w:p>
            <w:pPr>
              <w:rPr>
                <w:rFonts w:hint="eastAsia" w:ascii="仿宋_GB2312" w:eastAsia="仿宋_GB2312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0" w:hRule="atLeast"/>
        </w:trPr>
        <w:tc>
          <w:tcPr>
            <w:tcW w:w="2448" w:type="dxa"/>
          </w:tcPr>
          <w:p>
            <w:pPr>
              <w:rPr>
                <w:rFonts w:hint="eastAsia"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Lhasa</w:t>
            </w:r>
          </w:p>
        </w:tc>
        <w:tc>
          <w:tcPr>
            <w:tcW w:w="1260" w:type="dxa"/>
          </w:tcPr>
          <w:p>
            <w:pPr>
              <w:rPr>
                <w:rFonts w:hint="eastAsia" w:ascii="仿宋_GB2312" w:eastAsia="仿宋_GB2312"/>
                <w:sz w:val="24"/>
              </w:rPr>
            </w:pPr>
          </w:p>
        </w:tc>
        <w:tc>
          <w:tcPr>
            <w:tcW w:w="1440" w:type="dxa"/>
          </w:tcPr>
          <w:p>
            <w:pPr>
              <w:rPr>
                <w:rFonts w:hint="eastAsia" w:ascii="仿宋_GB2312" w:eastAsia="仿宋_GB2312"/>
                <w:sz w:val="24"/>
              </w:rPr>
            </w:pPr>
          </w:p>
        </w:tc>
        <w:tc>
          <w:tcPr>
            <w:tcW w:w="1620" w:type="dxa"/>
          </w:tcPr>
          <w:p>
            <w:pPr>
              <w:rPr>
                <w:rFonts w:hint="eastAsia" w:ascii="仿宋_GB2312" w:eastAsia="仿宋_GB2312"/>
                <w:sz w:val="24"/>
              </w:rPr>
            </w:pPr>
          </w:p>
        </w:tc>
        <w:tc>
          <w:tcPr>
            <w:tcW w:w="1620" w:type="dxa"/>
          </w:tcPr>
          <w:p>
            <w:pPr>
              <w:rPr>
                <w:rFonts w:hint="eastAsia" w:ascii="仿宋_GB2312" w:eastAsia="仿宋_GB2312"/>
                <w:sz w:val="24"/>
              </w:rPr>
            </w:pPr>
          </w:p>
        </w:tc>
        <w:tc>
          <w:tcPr>
            <w:tcW w:w="1446" w:type="dxa"/>
          </w:tcPr>
          <w:p>
            <w:pPr>
              <w:rPr>
                <w:rFonts w:hint="eastAsia" w:ascii="仿宋_GB2312" w:eastAsia="仿宋_GB2312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0" w:hRule="atLeast"/>
        </w:trPr>
        <w:tc>
          <w:tcPr>
            <w:tcW w:w="2448" w:type="dxa"/>
          </w:tcPr>
          <w:p>
            <w:pPr>
              <w:rPr>
                <w:rFonts w:hint="eastAsia"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Dalian</w:t>
            </w:r>
          </w:p>
        </w:tc>
        <w:tc>
          <w:tcPr>
            <w:tcW w:w="1260" w:type="dxa"/>
          </w:tcPr>
          <w:p>
            <w:pPr>
              <w:rPr>
                <w:rFonts w:hint="eastAsia" w:ascii="仿宋_GB2312" w:eastAsia="仿宋_GB2312"/>
                <w:sz w:val="24"/>
              </w:rPr>
            </w:pPr>
          </w:p>
        </w:tc>
        <w:tc>
          <w:tcPr>
            <w:tcW w:w="1440" w:type="dxa"/>
          </w:tcPr>
          <w:p>
            <w:pPr>
              <w:rPr>
                <w:rFonts w:hint="eastAsia" w:ascii="仿宋_GB2312" w:eastAsia="仿宋_GB2312"/>
                <w:sz w:val="24"/>
              </w:rPr>
            </w:pPr>
          </w:p>
        </w:tc>
        <w:tc>
          <w:tcPr>
            <w:tcW w:w="1620" w:type="dxa"/>
          </w:tcPr>
          <w:p>
            <w:pPr>
              <w:rPr>
                <w:rFonts w:hint="eastAsia" w:ascii="仿宋_GB2312" w:eastAsia="仿宋_GB2312"/>
                <w:sz w:val="24"/>
              </w:rPr>
            </w:pPr>
          </w:p>
        </w:tc>
        <w:tc>
          <w:tcPr>
            <w:tcW w:w="1620" w:type="dxa"/>
          </w:tcPr>
          <w:p>
            <w:pPr>
              <w:rPr>
                <w:rFonts w:hint="eastAsia" w:ascii="仿宋_GB2312" w:eastAsia="仿宋_GB2312"/>
                <w:sz w:val="24"/>
              </w:rPr>
            </w:pPr>
          </w:p>
        </w:tc>
        <w:tc>
          <w:tcPr>
            <w:tcW w:w="1446" w:type="dxa"/>
          </w:tcPr>
          <w:p>
            <w:pPr>
              <w:rPr>
                <w:rFonts w:hint="eastAsia" w:ascii="仿宋_GB2312" w:eastAsia="仿宋_GB2312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0" w:hRule="atLeast"/>
        </w:trPr>
        <w:tc>
          <w:tcPr>
            <w:tcW w:w="2448" w:type="dxa"/>
          </w:tcPr>
          <w:p>
            <w:pPr>
              <w:rPr>
                <w:rFonts w:hint="eastAsia"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Hong Kong</w:t>
            </w:r>
          </w:p>
        </w:tc>
        <w:tc>
          <w:tcPr>
            <w:tcW w:w="1260" w:type="dxa"/>
          </w:tcPr>
          <w:p>
            <w:pPr>
              <w:rPr>
                <w:rFonts w:hint="eastAsia" w:ascii="仿宋_GB2312" w:eastAsia="仿宋_GB2312"/>
                <w:sz w:val="24"/>
              </w:rPr>
            </w:pPr>
          </w:p>
        </w:tc>
        <w:tc>
          <w:tcPr>
            <w:tcW w:w="1440" w:type="dxa"/>
          </w:tcPr>
          <w:p>
            <w:pPr>
              <w:rPr>
                <w:rFonts w:hint="eastAsia" w:ascii="仿宋_GB2312" w:eastAsia="仿宋_GB2312"/>
                <w:sz w:val="24"/>
              </w:rPr>
            </w:pPr>
          </w:p>
        </w:tc>
        <w:tc>
          <w:tcPr>
            <w:tcW w:w="1620" w:type="dxa"/>
          </w:tcPr>
          <w:p>
            <w:pPr>
              <w:rPr>
                <w:rFonts w:hint="eastAsia" w:ascii="仿宋_GB2312" w:eastAsia="仿宋_GB2312"/>
                <w:sz w:val="24"/>
              </w:rPr>
            </w:pPr>
          </w:p>
        </w:tc>
        <w:tc>
          <w:tcPr>
            <w:tcW w:w="1620" w:type="dxa"/>
          </w:tcPr>
          <w:p>
            <w:pPr>
              <w:rPr>
                <w:rFonts w:hint="eastAsia" w:ascii="仿宋_GB2312" w:eastAsia="仿宋_GB2312"/>
                <w:sz w:val="24"/>
              </w:rPr>
            </w:pPr>
          </w:p>
        </w:tc>
        <w:tc>
          <w:tcPr>
            <w:tcW w:w="1446" w:type="dxa"/>
          </w:tcPr>
          <w:p>
            <w:pPr>
              <w:rPr>
                <w:rFonts w:hint="eastAsia" w:ascii="仿宋_GB2312" w:eastAsia="仿宋_GB2312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0" w:hRule="atLeast"/>
        </w:trPr>
        <w:tc>
          <w:tcPr>
            <w:tcW w:w="2448" w:type="dxa"/>
          </w:tcPr>
          <w:p>
            <w:pPr>
              <w:rPr>
                <w:rFonts w:hint="eastAsia"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Beijing</w:t>
            </w:r>
          </w:p>
        </w:tc>
        <w:tc>
          <w:tcPr>
            <w:tcW w:w="1260" w:type="dxa"/>
          </w:tcPr>
          <w:p>
            <w:pPr>
              <w:rPr>
                <w:rFonts w:hint="eastAsia" w:ascii="仿宋_GB2312" w:eastAsia="仿宋_GB2312"/>
                <w:sz w:val="24"/>
              </w:rPr>
            </w:pPr>
          </w:p>
        </w:tc>
        <w:tc>
          <w:tcPr>
            <w:tcW w:w="1440" w:type="dxa"/>
          </w:tcPr>
          <w:p>
            <w:pPr>
              <w:rPr>
                <w:rFonts w:hint="eastAsia" w:ascii="仿宋_GB2312" w:eastAsia="仿宋_GB2312"/>
                <w:sz w:val="24"/>
              </w:rPr>
            </w:pPr>
          </w:p>
        </w:tc>
        <w:tc>
          <w:tcPr>
            <w:tcW w:w="1620" w:type="dxa"/>
          </w:tcPr>
          <w:p>
            <w:pPr>
              <w:rPr>
                <w:rFonts w:hint="eastAsia" w:ascii="仿宋_GB2312" w:eastAsia="仿宋_GB2312"/>
                <w:sz w:val="24"/>
              </w:rPr>
            </w:pPr>
          </w:p>
        </w:tc>
        <w:tc>
          <w:tcPr>
            <w:tcW w:w="1620" w:type="dxa"/>
          </w:tcPr>
          <w:p>
            <w:pPr>
              <w:rPr>
                <w:rFonts w:hint="eastAsia" w:ascii="仿宋_GB2312" w:eastAsia="仿宋_GB2312"/>
                <w:sz w:val="24"/>
              </w:rPr>
            </w:pPr>
          </w:p>
        </w:tc>
        <w:tc>
          <w:tcPr>
            <w:tcW w:w="1446" w:type="dxa"/>
          </w:tcPr>
          <w:p>
            <w:pPr>
              <w:rPr>
                <w:rFonts w:hint="eastAsia" w:ascii="仿宋_GB2312" w:eastAsia="仿宋_GB2312"/>
                <w:sz w:val="24"/>
              </w:rPr>
            </w:pPr>
          </w:p>
        </w:tc>
      </w:tr>
    </w:tbl>
    <w:p>
      <w:pPr>
        <w:ind w:firstLine="555"/>
        <w:rPr>
          <w:rFonts w:hint="eastAsia" w:ascii="仿宋_GB2312" w:eastAsia="仿宋_GB2312"/>
          <w:sz w:val="28"/>
          <w:szCs w:val="28"/>
        </w:rPr>
      </w:pPr>
    </w:p>
    <w:p>
      <w:pPr>
        <w:ind w:firstLine="555"/>
        <w:rPr>
          <w:rFonts w:hint="eastAsia" w:ascii="仿宋_GB2312" w:eastAsia="仿宋_GB2312"/>
          <w:sz w:val="28"/>
          <w:szCs w:val="28"/>
        </w:rPr>
      </w:pPr>
    </w:p>
    <w:p>
      <w:pPr>
        <w:ind w:firstLine="555"/>
        <w:rPr>
          <w:rFonts w:hint="eastAsia" w:ascii="仿宋_GB2312" w:eastAsia="仿宋_GB2312"/>
          <w:sz w:val="28"/>
          <w:szCs w:val="28"/>
        </w:rPr>
      </w:pPr>
    </w:p>
    <w:p>
      <w:pPr>
        <w:ind w:firstLine="555"/>
        <w:rPr>
          <w:rFonts w:hint="eastAsia" w:ascii="仿宋_GB2312" w:eastAsia="仿宋_GB2312"/>
          <w:sz w:val="28"/>
          <w:szCs w:val="28"/>
        </w:rPr>
      </w:pPr>
    </w:p>
    <w:p>
      <w:pPr>
        <w:ind w:firstLine="555"/>
        <w:rPr>
          <w:rFonts w:hint="eastAsia" w:ascii="仿宋_GB2312" w:eastAsia="仿宋_GB2312"/>
          <w:sz w:val="28"/>
          <w:szCs w:val="28"/>
        </w:rPr>
      </w:pPr>
    </w:p>
    <w:p>
      <w:pPr>
        <w:ind w:firstLine="555"/>
        <w:rPr>
          <w:rFonts w:hint="eastAsia" w:ascii="仿宋_GB2312" w:eastAsia="仿宋_GB2312"/>
          <w:sz w:val="28"/>
          <w:szCs w:val="28"/>
        </w:rPr>
      </w:pPr>
    </w:p>
    <w:p>
      <w:pPr>
        <w:ind w:firstLine="555"/>
        <w:rPr>
          <w:rFonts w:hint="eastAsia" w:ascii="仿宋_GB2312" w:eastAsia="仿宋_GB2312"/>
          <w:sz w:val="28"/>
          <w:szCs w:val="28"/>
        </w:rPr>
      </w:pPr>
    </w:p>
    <w:p>
      <w:pPr>
        <w:spacing w:line="480" w:lineRule="auto"/>
        <w:rPr>
          <w:rFonts w:hint="eastAsia" w:ascii="仿宋_GB2312" w:eastAsia="仿宋_GB2312"/>
          <w:sz w:val="28"/>
          <w:szCs w:val="28"/>
        </w:rPr>
      </w:pPr>
    </w:p>
    <w:p>
      <w:pPr>
        <w:numPr>
          <w:ilvl w:val="0"/>
          <w:numId w:val="4"/>
        </w:numPr>
        <w:rPr>
          <w:rFonts w:hint="eastAsia" w:ascii="仿宋_GB2312" w:eastAsia="仿宋_GB2312"/>
          <w:b/>
          <w:sz w:val="28"/>
          <w:szCs w:val="28"/>
        </w:rPr>
      </w:pPr>
      <w:r>
        <w:rPr>
          <w:rFonts w:hint="eastAsia" w:ascii="仿宋_GB2312" w:eastAsia="仿宋_GB2312"/>
          <w:b/>
          <w:sz w:val="28"/>
          <w:szCs w:val="28"/>
        </w:rPr>
        <w:t>listen and write.</w:t>
      </w:r>
      <w:r>
        <w:rPr>
          <w:rFonts w:hint="eastAsia" w:ascii="仿宋_GB2312" w:eastAsia="仿宋_GB2312"/>
          <w:sz w:val="28"/>
          <w:szCs w:val="28"/>
        </w:rPr>
        <w:t xml:space="preserve"> </w:t>
      </w:r>
      <w:r>
        <w:rPr>
          <w:rFonts w:hint="eastAsia"/>
          <w:b/>
          <w:sz w:val="24"/>
        </w:rPr>
        <w:t>Wenwen</w:t>
      </w:r>
      <w:r>
        <w:rPr>
          <w:rFonts w:hint="eastAsia" w:ascii="仿宋_GB2312" w:eastAsia="仿宋_GB2312"/>
          <w:b/>
          <w:sz w:val="28"/>
          <w:szCs w:val="28"/>
        </w:rPr>
        <w:t>正在听音写词呢?你会吗?听录音，写单词。（10分）</w:t>
      </w:r>
    </w:p>
    <w:p>
      <w:pPr>
        <w:rPr>
          <w:rFonts w:hint="eastAsia"/>
        </w:rPr>
      </w:pPr>
      <w:r>
        <w:drawing>
          <wp:inline distT="0" distB="0" distL="114300" distR="114300">
            <wp:extent cx="911225" cy="495300"/>
            <wp:effectExtent l="0" t="0" r="3175" b="0"/>
            <wp:docPr id="55" name="图片 22" descr="ta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22" descr="tall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911225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</w:t>
      </w:r>
      <w:r>
        <w:drawing>
          <wp:inline distT="0" distB="0" distL="114300" distR="114300">
            <wp:extent cx="827405" cy="534035"/>
            <wp:effectExtent l="0" t="0" r="10795" b="18415"/>
            <wp:docPr id="56" name="图片 23" descr="wa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23" descr="wall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827405" cy="534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</w:t>
      </w:r>
      <w:r>
        <w:drawing>
          <wp:inline distT="0" distB="0" distL="114300" distR="114300">
            <wp:extent cx="994410" cy="632460"/>
            <wp:effectExtent l="0" t="0" r="15240" b="15240"/>
            <wp:docPr id="57" name="图片 24" descr="c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24" descr="car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994410" cy="63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</w:t>
      </w:r>
      <w:r>
        <w:drawing>
          <wp:inline distT="0" distB="0" distL="114300" distR="114300">
            <wp:extent cx="852805" cy="483235"/>
            <wp:effectExtent l="0" t="0" r="4445" b="12065"/>
            <wp:docPr id="58" name="图片 25" descr="ar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25" descr="arm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852805" cy="483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</w:t>
      </w:r>
      <w:r>
        <w:drawing>
          <wp:inline distT="0" distB="0" distL="114300" distR="114300">
            <wp:extent cx="984885" cy="454660"/>
            <wp:effectExtent l="0" t="0" r="5715" b="2540"/>
            <wp:docPr id="59" name="图片 26" descr="car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26" descr="card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984885" cy="454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280" w:firstLineChars="100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 xml:space="preserve">ell  all         all  ell          ar    ir       er   ar          ar   or            </w:t>
      </w:r>
    </w:p>
    <w:p>
      <w:pPr>
        <w:rPr>
          <w:rFonts w:hint="eastAsia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5303520</wp:posOffset>
                </wp:positionH>
                <wp:positionV relativeFrom="paragraph">
                  <wp:posOffset>165735</wp:posOffset>
                </wp:positionV>
                <wp:extent cx="914400" cy="0"/>
                <wp:effectExtent l="0" t="0" r="0" b="0"/>
                <wp:wrapNone/>
                <wp:docPr id="20" name="直线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8" o:spid="_x0000_s1026" o:spt="20" style="position:absolute;left:0pt;margin-left:417.6pt;margin-top:13.05pt;height:0pt;width:72pt;z-index:251679744;mso-width-relative:page;mso-height-relative:page;" filled="f" stroked="t" coordsize="21600,21600" o:gfxdata="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5303520</wp:posOffset>
                </wp:positionH>
                <wp:positionV relativeFrom="paragraph">
                  <wp:posOffset>66675</wp:posOffset>
                </wp:positionV>
                <wp:extent cx="914400" cy="0"/>
                <wp:effectExtent l="0" t="0" r="0" b="0"/>
                <wp:wrapNone/>
                <wp:docPr id="19" name="直线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9" o:spid="_x0000_s1026" o:spt="20" style="position:absolute;left:0pt;margin-left:417.6pt;margin-top:5.25pt;height:0pt;width:72pt;z-index:251678720;mso-width-relative:page;mso-height-relative:page;" filled="f" stroked="t" coordsize="21600,21600" o:gfxdata="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2788920</wp:posOffset>
                </wp:positionH>
                <wp:positionV relativeFrom="paragraph">
                  <wp:posOffset>165735</wp:posOffset>
                </wp:positionV>
                <wp:extent cx="800100" cy="0"/>
                <wp:effectExtent l="0" t="0" r="0" b="0"/>
                <wp:wrapNone/>
                <wp:docPr id="12" name="直线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0" o:spid="_x0000_s1026" o:spt="20" style="position:absolute;left:0pt;margin-left:219.6pt;margin-top:13.05pt;height:0pt;width:63pt;z-index:251671552;mso-width-relative:page;mso-height-relative:page;" filled="f" stroked="t" coordsize="21600,21600" o:gfxdata="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2788920</wp:posOffset>
                </wp:positionH>
                <wp:positionV relativeFrom="paragraph">
                  <wp:posOffset>66675</wp:posOffset>
                </wp:positionV>
                <wp:extent cx="800100" cy="0"/>
                <wp:effectExtent l="0" t="0" r="0" b="0"/>
                <wp:wrapNone/>
                <wp:docPr id="11" name="直线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1" o:spid="_x0000_s1026" o:spt="20" style="position:absolute;left:0pt;margin-left:219.6pt;margin-top:5.25pt;height:0pt;width:63pt;z-index:251670528;mso-width-relative:page;mso-height-relative:page;" filled="f" stroked="t" coordsize="21600,21600" o:gfxdata="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1417320</wp:posOffset>
                </wp:positionH>
                <wp:positionV relativeFrom="paragraph">
                  <wp:posOffset>165735</wp:posOffset>
                </wp:positionV>
                <wp:extent cx="914400" cy="0"/>
                <wp:effectExtent l="0" t="0" r="0" b="0"/>
                <wp:wrapNone/>
                <wp:docPr id="8" name="直线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2" o:spid="_x0000_s1026" o:spt="20" style="position:absolute;left:0pt;margin-left:111.6pt;margin-top:13.05pt;height:0pt;width:72pt;z-index:251667456;mso-width-relative:page;mso-height-relative:page;" filled="f" stroked="t" coordsize="21600,21600" o:gfxdata="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1417320</wp:posOffset>
                </wp:positionH>
                <wp:positionV relativeFrom="paragraph">
                  <wp:posOffset>66675</wp:posOffset>
                </wp:positionV>
                <wp:extent cx="914400" cy="0"/>
                <wp:effectExtent l="0" t="0" r="0" b="0"/>
                <wp:wrapNone/>
                <wp:docPr id="7" name="直线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3" o:spid="_x0000_s1026" o:spt="20" style="position:absolute;left:0pt;margin-left:111.6pt;margin-top:5.25pt;height:0pt;width:72pt;z-index:251666432;mso-width-relative:page;mso-height-relative:page;" filled="f" stroked="t" coordsize="21600,21600" o:gfxdata="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4046220</wp:posOffset>
                </wp:positionH>
                <wp:positionV relativeFrom="paragraph">
                  <wp:posOffset>165735</wp:posOffset>
                </wp:positionV>
                <wp:extent cx="800100" cy="0"/>
                <wp:effectExtent l="0" t="0" r="0" b="0"/>
                <wp:wrapNone/>
                <wp:docPr id="16" name="直线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4" o:spid="_x0000_s1026" o:spt="20" style="position:absolute;left:0pt;margin-left:318.6pt;margin-top:13.05pt;height:0pt;width:63pt;z-index:251675648;mso-width-relative:page;mso-height-relative:page;" filled="f" stroked="t" coordsize="21600,21600" o:gfxdata="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4046220</wp:posOffset>
                </wp:positionH>
                <wp:positionV relativeFrom="paragraph">
                  <wp:posOffset>66675</wp:posOffset>
                </wp:positionV>
                <wp:extent cx="800100" cy="0"/>
                <wp:effectExtent l="0" t="0" r="0" b="0"/>
                <wp:wrapNone/>
                <wp:docPr id="15" name="直线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5" o:spid="_x0000_s1026" o:spt="20" style="position:absolute;left:0pt;margin-left:318.6pt;margin-top:5.25pt;height:0pt;width:63pt;z-index:251674624;mso-width-relative:page;mso-height-relative:page;" filled="f" stroked="t" coordsize="21600,21600" o:gfxdata="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160020</wp:posOffset>
                </wp:positionH>
                <wp:positionV relativeFrom="paragraph">
                  <wp:posOffset>165735</wp:posOffset>
                </wp:positionV>
                <wp:extent cx="914400" cy="0"/>
                <wp:effectExtent l="0" t="0" r="0" b="0"/>
                <wp:wrapNone/>
                <wp:docPr id="4" name="直线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6" o:spid="_x0000_s1026" o:spt="20" style="position:absolute;left:0pt;margin-left:12.6pt;margin-top:13.05pt;height:0pt;width:72pt;z-index:251663360;mso-width-relative:page;mso-height-relative:page;" filled="f" stroked="t" coordsize="21600,21600" o:gfxdata="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160020</wp:posOffset>
                </wp:positionH>
                <wp:positionV relativeFrom="paragraph">
                  <wp:posOffset>66675</wp:posOffset>
                </wp:positionV>
                <wp:extent cx="914400" cy="0"/>
                <wp:effectExtent l="0" t="0" r="0" b="0"/>
                <wp:wrapNone/>
                <wp:docPr id="3" name="直线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7" o:spid="_x0000_s1026" o:spt="20" style="position:absolute;left:0pt;margin-left:12.6pt;margin-top:5.25pt;height:0pt;width:72pt;z-index:251662336;mso-width-relative:page;mso-height-relative:page;" filled="f" stroked="t" coordsize="21600,21600" o:gfxdata="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5303520</wp:posOffset>
                </wp:positionH>
                <wp:positionV relativeFrom="paragraph">
                  <wp:posOffset>165735</wp:posOffset>
                </wp:positionV>
                <wp:extent cx="914400" cy="0"/>
                <wp:effectExtent l="0" t="0" r="0" b="0"/>
                <wp:wrapNone/>
                <wp:docPr id="22" name="直线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8" o:spid="_x0000_s1026" o:spt="20" style="position:absolute;left:0pt;margin-left:417.6pt;margin-top:13.05pt;height:0pt;width:72pt;z-index:251681792;mso-width-relative:page;mso-height-relative:page;" filled="f" stroked="t" coordsize="21600,21600" o:gfxdata="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5303520</wp:posOffset>
                </wp:positionH>
                <wp:positionV relativeFrom="paragraph">
                  <wp:posOffset>66675</wp:posOffset>
                </wp:positionV>
                <wp:extent cx="914400" cy="0"/>
                <wp:effectExtent l="0" t="0" r="0" b="0"/>
                <wp:wrapNone/>
                <wp:docPr id="21" name="直线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9" o:spid="_x0000_s1026" o:spt="20" style="position:absolute;left:0pt;margin-left:417.6pt;margin-top:5.25pt;height:0pt;width:72pt;z-index:251680768;mso-width-relative:page;mso-height-relative:page;" filled="f" stroked="t" coordsize="21600,21600" o:gfxdata="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2788920</wp:posOffset>
                </wp:positionH>
                <wp:positionV relativeFrom="paragraph">
                  <wp:posOffset>165735</wp:posOffset>
                </wp:positionV>
                <wp:extent cx="800100" cy="0"/>
                <wp:effectExtent l="0" t="0" r="0" b="0"/>
                <wp:wrapNone/>
                <wp:docPr id="14" name="直线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20" o:spid="_x0000_s1026" o:spt="20" style="position:absolute;left:0pt;margin-left:219.6pt;margin-top:13.05pt;height:0pt;width:63pt;z-index:251673600;mso-width-relative:page;mso-height-relative:page;" filled="f" stroked="t" coordsize="21600,21600" o:gfxdata="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2788920</wp:posOffset>
                </wp:positionH>
                <wp:positionV relativeFrom="paragraph">
                  <wp:posOffset>66675</wp:posOffset>
                </wp:positionV>
                <wp:extent cx="800100" cy="0"/>
                <wp:effectExtent l="0" t="0" r="0" b="0"/>
                <wp:wrapNone/>
                <wp:docPr id="13" name="直线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21" o:spid="_x0000_s1026" o:spt="20" style="position:absolute;left:0pt;margin-left:219.6pt;margin-top:5.25pt;height:0pt;width:63pt;z-index:251672576;mso-width-relative:page;mso-height-relative:page;" filled="f" stroked="t" coordsize="21600,21600" o:gfxdata="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1417320</wp:posOffset>
                </wp:positionH>
                <wp:positionV relativeFrom="paragraph">
                  <wp:posOffset>165735</wp:posOffset>
                </wp:positionV>
                <wp:extent cx="914400" cy="0"/>
                <wp:effectExtent l="0" t="0" r="0" b="0"/>
                <wp:wrapNone/>
                <wp:docPr id="10" name="直线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22" o:spid="_x0000_s1026" o:spt="20" style="position:absolute;left:0pt;margin-left:111.6pt;margin-top:13.05pt;height:0pt;width:72pt;z-index:251669504;mso-width-relative:page;mso-height-relative:page;" filled="f" stroked="t" coordsize="21600,21600" o:gfxdata="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1417320</wp:posOffset>
                </wp:positionH>
                <wp:positionV relativeFrom="paragraph">
                  <wp:posOffset>66675</wp:posOffset>
                </wp:positionV>
                <wp:extent cx="914400" cy="0"/>
                <wp:effectExtent l="0" t="0" r="0" b="0"/>
                <wp:wrapNone/>
                <wp:docPr id="9" name="直线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23" o:spid="_x0000_s1026" o:spt="20" style="position:absolute;left:0pt;margin-left:111.6pt;margin-top:5.25pt;height:0pt;width:72pt;z-index:251668480;mso-width-relative:page;mso-height-relative:page;" filled="f" stroked="t" coordsize="21600,21600" o:gfxdata="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4046220</wp:posOffset>
                </wp:positionH>
                <wp:positionV relativeFrom="paragraph">
                  <wp:posOffset>165735</wp:posOffset>
                </wp:positionV>
                <wp:extent cx="800100" cy="0"/>
                <wp:effectExtent l="0" t="0" r="0" b="0"/>
                <wp:wrapNone/>
                <wp:docPr id="18" name="直线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24" o:spid="_x0000_s1026" o:spt="20" style="position:absolute;left:0pt;margin-left:318.6pt;margin-top:13.05pt;height:0pt;width:63pt;z-index:251677696;mso-width-relative:page;mso-height-relative:page;" filled="f" stroked="t" coordsize="21600,21600" o:gfxdata="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4046220</wp:posOffset>
                </wp:positionH>
                <wp:positionV relativeFrom="paragraph">
                  <wp:posOffset>66675</wp:posOffset>
                </wp:positionV>
                <wp:extent cx="800100" cy="0"/>
                <wp:effectExtent l="0" t="0" r="0" b="0"/>
                <wp:wrapNone/>
                <wp:docPr id="17" name="直线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25" o:spid="_x0000_s1026" o:spt="20" style="position:absolute;left:0pt;margin-left:318.6pt;margin-top:5.25pt;height:0pt;width:63pt;z-index:251676672;mso-width-relative:page;mso-height-relative:page;" filled="f" stroked="t" coordsize="21600,21600" o:gfxdata="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160020</wp:posOffset>
                </wp:positionH>
                <wp:positionV relativeFrom="paragraph">
                  <wp:posOffset>165735</wp:posOffset>
                </wp:positionV>
                <wp:extent cx="914400" cy="0"/>
                <wp:effectExtent l="0" t="0" r="0" b="0"/>
                <wp:wrapNone/>
                <wp:docPr id="6" name="直线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26" o:spid="_x0000_s1026" o:spt="20" style="position:absolute;left:0pt;margin-left:12.6pt;margin-top:13.05pt;height:0pt;width:72pt;z-index:251665408;mso-width-relative:page;mso-height-relative:page;" filled="f" stroked="t" coordsize="21600,21600" o:gfxdata="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160020</wp:posOffset>
                </wp:positionH>
                <wp:positionV relativeFrom="paragraph">
                  <wp:posOffset>66675</wp:posOffset>
                </wp:positionV>
                <wp:extent cx="914400" cy="0"/>
                <wp:effectExtent l="0" t="0" r="0" b="0"/>
                <wp:wrapNone/>
                <wp:docPr id="5" name="直线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27" o:spid="_x0000_s1026" o:spt="20" style="position:absolute;left:0pt;margin-left:12.6pt;margin-top:5.25pt;height:0pt;width:72pt;z-index:251664384;mso-width-relative:page;mso-height-relative:page;" filled="f" stroked="t" coordsize="21600,21600" o:gfxdata="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</w:p>
    <w:p>
      <w:pPr>
        <w:ind w:firstLine="1540" w:firstLineChars="550"/>
        <w:rPr>
          <w:rFonts w:hint="eastAsia" w:ascii="仿宋" w:hAnsi="仿宋" w:eastAsia="仿宋"/>
          <w:sz w:val="28"/>
          <w:szCs w:val="28"/>
        </w:rPr>
      </w:pPr>
    </w:p>
    <w:p>
      <w:pPr>
        <w:ind w:firstLine="1540" w:firstLineChars="550"/>
        <w:rPr>
          <w:rFonts w:hint="eastAsia"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Reading &amp; writing笔试部分（50%）</w:t>
      </w:r>
    </w:p>
    <w:p>
      <w:pPr>
        <w:numPr>
          <w:ilvl w:val="0"/>
          <w:numId w:val="4"/>
        </w:numPr>
        <w:rPr>
          <w:rFonts w:hint="eastAsia" w:ascii="仿宋_GB2312" w:eastAsia="仿宋_GB2312"/>
          <w:b/>
          <w:sz w:val="28"/>
          <w:szCs w:val="28"/>
        </w:rPr>
      </w:pPr>
      <w:r>
        <w:rPr>
          <w:rFonts w:hint="eastAsia" w:ascii="仿宋_GB2312" w:eastAsia="仿宋_GB2312"/>
          <w:b/>
          <w:sz w:val="28"/>
          <w:szCs w:val="28"/>
        </w:rPr>
        <w:t>Read and write.</w:t>
      </w:r>
      <w:r>
        <w:rPr>
          <w:rFonts w:hint="eastAsia" w:ascii="仿宋_GB2312" w:hAnsi="新宋体" w:eastAsia="仿宋_GB2312"/>
          <w:b/>
          <w:sz w:val="28"/>
          <w:szCs w:val="28"/>
        </w:rPr>
        <w:t xml:space="preserve"> Wenwen</w:t>
      </w:r>
      <w:r>
        <w:rPr>
          <w:rFonts w:hint="eastAsia" w:ascii="仿宋_GB2312" w:eastAsia="仿宋_GB2312"/>
          <w:b/>
          <w:sz w:val="28"/>
          <w:szCs w:val="28"/>
        </w:rPr>
        <w:t>喜欢看天气预报,请帮她填上所缺单词。（10分）</w:t>
      </w:r>
      <w:r>
        <w:rPr>
          <w:rFonts w:hint="eastAsia" w:ascii="仿宋_GB2312" w:eastAsia="仿宋_GB2312"/>
          <w:b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haracter">
              <wp:posOffset>2228215</wp:posOffset>
            </wp:positionH>
            <wp:positionV relativeFrom="line">
              <wp:posOffset>297180</wp:posOffset>
            </wp:positionV>
            <wp:extent cx="685165" cy="396240"/>
            <wp:effectExtent l="0" t="0" r="635" b="3810"/>
            <wp:wrapNone/>
            <wp:docPr id="2" name="图片 28" descr="sydne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8" descr="sydney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85165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560" w:firstLineChars="200"/>
        <w:rPr>
          <w:rFonts w:hint="eastAsia" w:ascii="仿宋_GB2312" w:eastAsia="仿宋_GB2312"/>
          <w:sz w:val="28"/>
          <w:szCs w:val="28"/>
        </w:rPr>
      </w:pPr>
      <w:bookmarkStart w:id="0" w:name="OLE_LINK1"/>
      <w:r>
        <w:rPr>
          <w:rFonts w:hint="eastAsia" w:ascii="仿宋_GB2312" w:eastAsia="仿宋_GB2312"/>
          <w:sz w:val="28"/>
          <w:szCs w:val="28"/>
        </w:rPr>
        <w:t>Here is the world weather. Today it</w:t>
      </w:r>
      <w:r>
        <w:rPr>
          <w:rFonts w:ascii="仿宋_GB2312" w:eastAsia="仿宋_GB2312"/>
          <w:sz w:val="28"/>
          <w:szCs w:val="28"/>
        </w:rPr>
        <w:t>’</w:t>
      </w:r>
      <w:r>
        <w:rPr>
          <w:rFonts w:hint="eastAsia" w:ascii="仿宋_GB2312" w:eastAsia="仿宋_GB2312"/>
          <w:sz w:val="28"/>
          <w:szCs w:val="28"/>
        </w:rPr>
        <w:t xml:space="preserve">s </w:t>
      </w:r>
      <w:r>
        <w:rPr>
          <w:rFonts w:hint="eastAsia" w:ascii="仿宋_GB2312" w:eastAsia="仿宋_GB2312"/>
          <w:sz w:val="28"/>
          <w:szCs w:val="28"/>
          <w:u w:val="single"/>
        </w:rPr>
        <w:t xml:space="preserve">      </w:t>
      </w:r>
      <w:r>
        <w:rPr>
          <w:rFonts w:hint="eastAsia" w:ascii="仿宋_GB2312" w:eastAsia="仿宋_GB2312"/>
          <w:sz w:val="28"/>
          <w:szCs w:val="28"/>
        </w:rPr>
        <w:t xml:space="preserve"> and</w:t>
      </w:r>
      <w:r>
        <w:rPr>
          <w:rFonts w:hint="eastAsia" w:ascii="仿宋_GB2312" w:eastAsia="仿宋_GB2312"/>
          <w:sz w:val="28"/>
          <w:szCs w:val="28"/>
          <w:u w:val="single"/>
        </w:rPr>
        <w:t xml:space="preserve">      </w:t>
      </w:r>
      <w:r>
        <w:rPr>
          <w:rFonts w:hint="eastAsia" w:ascii="仿宋_GB2312" w:eastAsia="仿宋_GB2312"/>
          <w:sz w:val="28"/>
          <w:szCs w:val="28"/>
        </w:rPr>
        <w:t xml:space="preserve">in  </w:t>
      </w:r>
      <w:r>
        <w:rPr>
          <w:rFonts w:ascii="仿宋_GB2312" w:eastAsia="仿宋_GB2312"/>
          <w:sz w:val="28"/>
          <w:szCs w:val="28"/>
        </w:rPr>
        <w:drawing>
          <wp:inline distT="0" distB="0" distL="114300" distR="114300">
            <wp:extent cx="755650" cy="359410"/>
            <wp:effectExtent l="0" t="0" r="6350" b="2540"/>
            <wp:docPr id="60" name="图片 27" descr="sydne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27" descr="sydney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755650" cy="35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_GB2312" w:eastAsia="仿宋_GB2312"/>
          <w:sz w:val="28"/>
          <w:szCs w:val="28"/>
        </w:rPr>
        <w:t xml:space="preserve">. </w:t>
      </w:r>
    </w:p>
    <w:p>
      <w:pPr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>it</w:t>
      </w:r>
      <w:r>
        <w:rPr>
          <w:rFonts w:ascii="仿宋_GB2312" w:eastAsia="仿宋_GB2312"/>
          <w:sz w:val="28"/>
          <w:szCs w:val="28"/>
        </w:rPr>
        <w:t>’</w:t>
      </w:r>
      <w:r>
        <w:rPr>
          <w:rFonts w:hint="eastAsia" w:ascii="仿宋_GB2312" w:eastAsia="仿宋_GB2312"/>
          <w:sz w:val="28"/>
          <w:szCs w:val="28"/>
        </w:rPr>
        <w:t xml:space="preserve">s </w:t>
      </w:r>
      <w:r>
        <w:rPr>
          <w:rFonts w:hint="eastAsia" w:ascii="仿宋_GB2312" w:eastAsia="仿宋_GB2312"/>
          <w:sz w:val="28"/>
          <w:szCs w:val="28"/>
          <w:u w:val="single"/>
        </w:rPr>
        <w:t xml:space="preserve">      </w:t>
      </w:r>
      <w:r>
        <w:rPr>
          <w:rFonts w:hint="eastAsia" w:ascii="仿宋_GB2312" w:eastAsia="仿宋_GB2312"/>
          <w:sz w:val="28"/>
          <w:szCs w:val="28"/>
        </w:rPr>
        <w:t xml:space="preserve">and </w:t>
      </w:r>
      <w:r>
        <w:rPr>
          <w:rFonts w:hint="eastAsia" w:ascii="仿宋_GB2312" w:eastAsia="仿宋_GB2312"/>
          <w:sz w:val="28"/>
          <w:szCs w:val="28"/>
          <w:u w:val="single"/>
        </w:rPr>
        <w:t xml:space="preserve">       </w:t>
      </w:r>
      <w:r>
        <w:rPr>
          <w:rFonts w:hint="eastAsia" w:ascii="仿宋_GB2312" w:eastAsia="仿宋_GB2312"/>
          <w:sz w:val="28"/>
          <w:szCs w:val="28"/>
        </w:rPr>
        <w:t>in</w:t>
      </w:r>
      <w:r>
        <w:rPr>
          <w:rFonts w:ascii="仿宋_GB2312" w:eastAsia="仿宋_GB2312"/>
          <w:sz w:val="28"/>
          <w:szCs w:val="28"/>
        </w:rPr>
        <w:drawing>
          <wp:inline distT="0" distB="0" distL="114300" distR="114300">
            <wp:extent cx="609600" cy="321945"/>
            <wp:effectExtent l="0" t="0" r="0" b="1905"/>
            <wp:docPr id="61" name="图片 28" descr="toron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28" descr="toronto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321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_GB2312" w:eastAsia="仿宋_GB2312"/>
          <w:sz w:val="28"/>
          <w:szCs w:val="28"/>
        </w:rPr>
        <w:t>, It</w:t>
      </w:r>
      <w:r>
        <w:rPr>
          <w:rFonts w:ascii="仿宋_GB2312" w:eastAsia="仿宋_GB2312"/>
          <w:sz w:val="28"/>
          <w:szCs w:val="28"/>
        </w:rPr>
        <w:t>’</w:t>
      </w:r>
      <w:r>
        <w:rPr>
          <w:rFonts w:hint="eastAsia" w:ascii="仿宋_GB2312" w:eastAsia="仿宋_GB2312"/>
          <w:sz w:val="28"/>
          <w:szCs w:val="28"/>
        </w:rPr>
        <w:t xml:space="preserve">s </w:t>
      </w:r>
      <w:r>
        <w:rPr>
          <w:rFonts w:hint="eastAsia" w:ascii="仿宋_GB2312" w:eastAsia="仿宋_GB2312"/>
          <w:sz w:val="28"/>
          <w:szCs w:val="28"/>
          <w:u w:val="single"/>
        </w:rPr>
        <w:t xml:space="preserve">     </w:t>
      </w:r>
      <w:r>
        <w:rPr>
          <w:rFonts w:hint="eastAsia" w:ascii="仿宋_GB2312" w:eastAsia="仿宋_GB2312"/>
          <w:sz w:val="28"/>
          <w:szCs w:val="28"/>
        </w:rPr>
        <w:t xml:space="preserve">and </w:t>
      </w:r>
      <w:r>
        <w:rPr>
          <w:rFonts w:hint="eastAsia" w:ascii="仿宋_GB2312" w:eastAsia="仿宋_GB2312"/>
          <w:sz w:val="28"/>
          <w:szCs w:val="28"/>
          <w:u w:val="single"/>
        </w:rPr>
        <w:t xml:space="preserve">     </w:t>
      </w:r>
      <w:r>
        <w:rPr>
          <w:rFonts w:hint="eastAsia" w:ascii="仿宋_GB2312" w:eastAsia="仿宋_GB2312"/>
          <w:sz w:val="28"/>
          <w:szCs w:val="28"/>
        </w:rPr>
        <w:t xml:space="preserve"> in </w:t>
      </w:r>
      <w:r>
        <w:rPr>
          <w:rFonts w:ascii="仿宋_GB2312" w:eastAsia="仿宋_GB2312"/>
          <w:sz w:val="28"/>
          <w:szCs w:val="28"/>
        </w:rPr>
        <w:drawing>
          <wp:inline distT="0" distB="0" distL="114300" distR="114300">
            <wp:extent cx="715645" cy="332105"/>
            <wp:effectExtent l="0" t="0" r="8255" b="10795"/>
            <wp:docPr id="62" name="图片 29" descr="lond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29" descr="london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715645" cy="332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_GB2312" w:eastAsia="仿宋_GB2312"/>
          <w:sz w:val="28"/>
          <w:szCs w:val="28"/>
        </w:rPr>
        <w:t xml:space="preserve">. </w:t>
      </w:r>
    </w:p>
    <w:p>
      <w:pPr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>it</w:t>
      </w:r>
      <w:r>
        <w:rPr>
          <w:rFonts w:ascii="仿宋_GB2312" w:eastAsia="仿宋_GB2312"/>
          <w:sz w:val="28"/>
          <w:szCs w:val="28"/>
        </w:rPr>
        <w:t>’</w:t>
      </w:r>
      <w:r>
        <w:rPr>
          <w:rFonts w:hint="eastAsia" w:ascii="仿宋_GB2312" w:eastAsia="仿宋_GB2312"/>
          <w:sz w:val="28"/>
          <w:szCs w:val="28"/>
        </w:rPr>
        <w:t xml:space="preserve">s </w:t>
      </w:r>
      <w:r>
        <w:rPr>
          <w:rFonts w:hint="eastAsia" w:ascii="仿宋_GB2312" w:eastAsia="仿宋_GB2312"/>
          <w:sz w:val="28"/>
          <w:szCs w:val="28"/>
          <w:u w:val="single"/>
        </w:rPr>
        <w:t xml:space="preserve">       </w:t>
      </w:r>
      <w:r>
        <w:rPr>
          <w:rFonts w:hint="eastAsia" w:ascii="仿宋_GB2312" w:eastAsia="仿宋_GB2312"/>
          <w:sz w:val="28"/>
          <w:szCs w:val="28"/>
        </w:rPr>
        <w:t>and</w:t>
      </w:r>
      <w:r>
        <w:rPr>
          <w:rFonts w:hint="eastAsia" w:ascii="仿宋_GB2312" w:eastAsia="仿宋_GB2312"/>
          <w:sz w:val="28"/>
          <w:szCs w:val="28"/>
          <w:u w:val="single"/>
        </w:rPr>
        <w:t xml:space="preserve">       </w:t>
      </w:r>
      <w:r>
        <w:rPr>
          <w:rFonts w:hint="eastAsia" w:ascii="仿宋_GB2312" w:eastAsia="仿宋_GB2312"/>
          <w:sz w:val="28"/>
          <w:szCs w:val="28"/>
        </w:rPr>
        <w:t xml:space="preserve">in </w:t>
      </w:r>
      <w:r>
        <w:rPr>
          <w:rFonts w:ascii="仿宋_GB2312" w:eastAsia="仿宋_GB2312"/>
          <w:sz w:val="28"/>
          <w:szCs w:val="28"/>
        </w:rPr>
        <w:drawing>
          <wp:inline distT="0" distB="0" distL="114300" distR="114300">
            <wp:extent cx="685800" cy="330835"/>
            <wp:effectExtent l="0" t="0" r="0" b="12065"/>
            <wp:docPr id="63" name="图片 30" descr="beij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30" descr="beijing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330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_GB2312" w:eastAsia="仿宋_GB2312"/>
          <w:sz w:val="28"/>
          <w:szCs w:val="28"/>
        </w:rPr>
        <w:t>. it</w:t>
      </w:r>
      <w:r>
        <w:rPr>
          <w:rFonts w:ascii="仿宋_GB2312" w:eastAsia="仿宋_GB2312"/>
          <w:sz w:val="28"/>
          <w:szCs w:val="28"/>
        </w:rPr>
        <w:t>’</w:t>
      </w:r>
      <w:r>
        <w:rPr>
          <w:rFonts w:hint="eastAsia" w:ascii="仿宋_GB2312" w:eastAsia="仿宋_GB2312"/>
          <w:sz w:val="28"/>
          <w:szCs w:val="28"/>
        </w:rPr>
        <w:t xml:space="preserve">s  </w:t>
      </w:r>
      <w:r>
        <w:rPr>
          <w:rFonts w:eastAsia="仿宋_GB2312"/>
          <w:sz w:val="28"/>
          <w:szCs w:val="28"/>
        </w:rPr>
        <w:t>____</w:t>
      </w:r>
      <w:r>
        <w:rPr>
          <w:rFonts w:hint="eastAsia" w:ascii="仿宋_GB2312" w:eastAsia="仿宋_GB2312"/>
          <w:sz w:val="28"/>
          <w:szCs w:val="28"/>
        </w:rPr>
        <w:t xml:space="preserve"> and </w:t>
      </w:r>
      <w:r>
        <w:rPr>
          <w:rFonts w:eastAsia="仿宋_GB2312"/>
          <w:sz w:val="28"/>
          <w:szCs w:val="28"/>
        </w:rPr>
        <w:t>____</w:t>
      </w:r>
      <w:r>
        <w:rPr>
          <w:rFonts w:hint="eastAsia" w:ascii="仿宋_GB2312" w:eastAsia="仿宋_GB2312"/>
          <w:sz w:val="28"/>
          <w:szCs w:val="28"/>
        </w:rPr>
        <w:t xml:space="preserve">in </w:t>
      </w:r>
      <w:r>
        <w:rPr>
          <w:rFonts w:ascii="仿宋_GB2312" w:eastAsia="仿宋_GB2312"/>
          <w:sz w:val="28"/>
          <w:szCs w:val="28"/>
        </w:rPr>
        <w:drawing>
          <wp:inline distT="0" distB="0" distL="114300" distR="114300">
            <wp:extent cx="596900" cy="378460"/>
            <wp:effectExtent l="0" t="0" r="12700" b="2540"/>
            <wp:docPr id="64" name="图片 31" descr="new yo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31" descr="new york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" cy="378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_GB2312" w:eastAsia="仿宋_GB2312"/>
          <w:sz w:val="28"/>
          <w:szCs w:val="28"/>
        </w:rPr>
        <w:t>.</w:t>
      </w:r>
      <w:bookmarkEnd w:id="0"/>
    </w:p>
    <w:p>
      <w:pPr>
        <w:rPr>
          <w:rFonts w:hint="eastAsia" w:ascii="仿宋_GB2312" w:eastAsia="仿宋_GB2312"/>
          <w:b/>
          <w:sz w:val="28"/>
          <w:szCs w:val="28"/>
        </w:rPr>
      </w:pPr>
      <w:r>
        <w:rPr>
          <w:rFonts w:hint="eastAsia" w:ascii="仿宋_GB2312" w:eastAsia="仿宋_GB2312"/>
          <w:b/>
          <w:sz w:val="28"/>
          <w:szCs w:val="28"/>
        </w:rPr>
        <w:t>七、Look、read and choose.请帮</w:t>
      </w:r>
      <w:r>
        <w:rPr>
          <w:rFonts w:hint="eastAsia"/>
          <w:b/>
        </w:rPr>
        <w:t>Mark</w:t>
      </w:r>
      <w:r>
        <w:rPr>
          <w:rFonts w:hint="eastAsia" w:ascii="仿宋_GB2312" w:eastAsia="仿宋_GB2312"/>
          <w:b/>
          <w:sz w:val="28"/>
          <w:szCs w:val="28"/>
        </w:rPr>
        <w:t xml:space="preserve">选图填空. （5分）  </w:t>
      </w:r>
    </w:p>
    <w:p>
      <w:pPr>
        <w:rPr>
          <w:rFonts w:hint="eastAsia" w:ascii="仿宋_GB2312" w:eastAsia="仿宋_GB2312"/>
          <w:sz w:val="28"/>
          <w:szCs w:val="28"/>
        </w:rPr>
      </w:pPr>
      <w:r>
        <w:rPr>
          <w:rFonts w:ascii="仿宋_GB2312" w:eastAsia="仿宋_GB2312"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342900</wp:posOffset>
                </wp:positionH>
                <wp:positionV relativeFrom="paragraph">
                  <wp:posOffset>99060</wp:posOffset>
                </wp:positionV>
                <wp:extent cx="660400" cy="621665"/>
                <wp:effectExtent l="0" t="0" r="6350" b="6985"/>
                <wp:wrapNone/>
                <wp:docPr id="25" name="组合 2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660400" cy="621665"/>
                          <a:chOff x="0" y="0"/>
                          <a:chExt cx="1040" cy="979"/>
                        </a:xfrm>
                      </wpg:grpSpPr>
                      <pic:pic xmlns:pic="http://schemas.openxmlformats.org/drawingml/2006/picture">
                        <pic:nvPicPr>
                          <pic:cNvPr id="23" name="图片 30" descr="ball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180" y="0"/>
                            <a:ext cx="671" cy="5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4" name="图片 31" descr="wall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312"/>
                            <a:ext cx="1040" cy="6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29" o:spid="_x0000_s1026" o:spt="203" style="position:absolute;left:0pt;margin-left:27pt;margin-top:7.8pt;height:48.95pt;width:52pt;z-index:251682816;mso-width-relative:page;mso-height-relative:page;" coordsize="1040,979" o:gfxdata="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+/i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/Z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UAmv9k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BQSwMEFAAAAAgAh07iQBMrNPYP&#10;VwEAAFcBABUAAABkcnMvbWVkaWEvaW1hZ2UyLmpwZWcAAID/f//Y/+AAEEpGSUYAAQEBAEgASAAA&#10;/9sAQwABAQEBAQEBAQEBAQEBAQEBAQEBAQEBAQEBAQEBAQEBAQEBAQEBAQEBAQEBAQEBAQEBAQEB&#10;AQEBAQEBAQEBAQEB/9sAQwEBAQEBAQEBAQEBAQEBAQEBAQEBAQEBAQEBAQEBAQEBAQEBAQEBAQEB&#10;AQEBAQEBAQEBAQEBAQEBAQEBAQEBAQEB/8AAEQgCWAMg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H/9k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EAV/+o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">
                <o:lock v:ext="edit" aspectratio="t"/>
                <v:shape id="图片 30" o:spid="_x0000_s1026" o:spt="75" alt="ball" type="#_x0000_t75" style="position:absolute;left:180;top:0;height:503;width:671;" filled="f" o:preferrelative="t" stroked="f" coordsize="21600,21600" o:gfxdata="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/EQxyr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37" o:title="ball"/>
                  <o:lock v:ext="edit" aspectratio="t"/>
                </v:shape>
                <v:shape id="图片 31" o:spid="_x0000_s1026" o:spt="75" alt="wall" type="#_x0000_t75" style="position:absolute;left:0;top:312;height:667;width:1040;" filled="f" o:preferrelative="t" stroked="f" coordsize="21600,21600" o:gfxdata="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EItZzO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30" o:title="wall"/>
                  <o:lock v:ext="edit" aspectratio="t"/>
                </v:shape>
              </v:group>
            </w:pict>
          </mc:Fallback>
        </mc:AlternateContent>
      </w:r>
      <w:r>
        <w:rPr>
          <w:rFonts w:hint="eastAsia" w:ascii="仿宋_GB2312" w:eastAsia="仿宋_GB2312"/>
          <w:sz w:val="28"/>
          <w:szCs w:val="28"/>
        </w:rPr>
        <w:t xml:space="preserve"> A、         B、</w:t>
      </w:r>
      <w:r>
        <w:rPr>
          <w:rFonts w:ascii="仿宋_GB2312" w:eastAsia="仿宋_GB2312"/>
          <w:sz w:val="28"/>
          <w:szCs w:val="28"/>
        </w:rPr>
        <w:drawing>
          <wp:inline distT="0" distB="0" distL="114300" distR="114300">
            <wp:extent cx="752475" cy="497840"/>
            <wp:effectExtent l="0" t="0" r="9525" b="16510"/>
            <wp:docPr id="65" name="图片 32" descr="toron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32" descr="toronto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752475" cy="497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_GB2312" w:eastAsia="仿宋_GB2312"/>
          <w:sz w:val="28"/>
          <w:szCs w:val="28"/>
        </w:rPr>
        <w:t xml:space="preserve">    C、</w:t>
      </w:r>
      <w:r>
        <w:rPr>
          <w:rFonts w:ascii="仿宋_GB2312" w:eastAsia="仿宋_GB2312"/>
          <w:sz w:val="28"/>
          <w:szCs w:val="28"/>
        </w:rPr>
        <w:drawing>
          <wp:inline distT="0" distB="0" distL="114300" distR="114300">
            <wp:extent cx="639445" cy="675640"/>
            <wp:effectExtent l="0" t="0" r="8255" b="10160"/>
            <wp:docPr id="66" name="Picture 4" descr="child23-wi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Picture 4" descr="child23-wind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39445" cy="67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_GB2312" w:eastAsia="仿宋_GB2312"/>
          <w:sz w:val="28"/>
          <w:szCs w:val="28"/>
        </w:rPr>
        <w:t xml:space="preserve"> D、</w:t>
      </w:r>
      <w:r>
        <w:rPr>
          <w:rFonts w:ascii="仿宋_GB2312" w:eastAsia="仿宋_GB2312"/>
          <w:sz w:val="28"/>
          <w:szCs w:val="28"/>
        </w:rPr>
        <w:drawing>
          <wp:inline distT="0" distB="0" distL="114300" distR="114300">
            <wp:extent cx="436880" cy="480695"/>
            <wp:effectExtent l="0" t="0" r="1270" b="14605"/>
            <wp:docPr id="67" name="图片 34" descr="Lond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34" descr="London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36880" cy="480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eastAsia="仿宋_GB2312"/>
          <w:sz w:val="28"/>
          <w:szCs w:val="28"/>
        </w:rPr>
        <w:drawing>
          <wp:inline distT="0" distB="0" distL="114300" distR="114300">
            <wp:extent cx="342265" cy="417195"/>
            <wp:effectExtent l="0" t="0" r="635" b="1905"/>
            <wp:docPr id="68" name="图片 35" descr="QDXV4RQ]V~MAWCFRMF`FK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35" descr="QDXV4RQ]V~MAWCFRMF`FK15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42265" cy="417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_GB2312" w:eastAsia="仿宋_GB2312"/>
          <w:sz w:val="28"/>
          <w:szCs w:val="28"/>
        </w:rPr>
        <w:t xml:space="preserve">  E、  </w:t>
      </w:r>
      <w:r>
        <w:rPr>
          <w:rFonts w:ascii="仿宋_GB2312" w:eastAsia="仿宋_GB2312"/>
          <w:sz w:val="28"/>
          <w:szCs w:val="28"/>
        </w:rPr>
        <w:drawing>
          <wp:inline distT="0" distB="0" distL="114300" distR="114300">
            <wp:extent cx="256540" cy="412115"/>
            <wp:effectExtent l="0" t="0" r="10160" b="6985"/>
            <wp:docPr id="69" name="图片 36" descr="QWUB3ZHHBLC]7RL9W1~2)U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36" descr="QWUB3ZHHBLC]7RL9W1~2)UQ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56540" cy="412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eastAsia="仿宋_GB2312"/>
          <w:sz w:val="28"/>
          <w:szCs w:val="28"/>
        </w:rPr>
        <w:drawing>
          <wp:inline distT="0" distB="0" distL="114300" distR="114300">
            <wp:extent cx="795655" cy="562610"/>
            <wp:effectExtent l="0" t="0" r="4445" b="8890"/>
            <wp:docPr id="70" name="Picture 6" descr="Clip-art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Picture 6" descr="Clip-art29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795655" cy="56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>(  )1、It</w:t>
      </w:r>
      <w:r>
        <w:rPr>
          <w:rFonts w:ascii="仿宋_GB2312" w:eastAsia="仿宋_GB2312"/>
          <w:sz w:val="28"/>
          <w:szCs w:val="28"/>
        </w:rPr>
        <w:t>’</w:t>
      </w:r>
      <w:r>
        <w:rPr>
          <w:rFonts w:hint="eastAsia" w:ascii="仿宋_GB2312" w:eastAsia="仿宋_GB2312"/>
          <w:sz w:val="28"/>
          <w:szCs w:val="28"/>
        </w:rPr>
        <w:t>s 30 degrees. It</w:t>
      </w:r>
      <w:r>
        <w:rPr>
          <w:rFonts w:ascii="仿宋_GB2312" w:eastAsia="仿宋_GB2312"/>
          <w:sz w:val="28"/>
          <w:szCs w:val="28"/>
        </w:rPr>
        <w:t>’</w:t>
      </w:r>
      <w:r>
        <w:rPr>
          <w:rFonts w:hint="eastAsia" w:ascii="仿宋_GB2312" w:eastAsia="仿宋_GB2312"/>
          <w:sz w:val="28"/>
          <w:szCs w:val="28"/>
        </w:rPr>
        <w:t>s sunny.That</w:t>
      </w:r>
      <w:r>
        <w:rPr>
          <w:rFonts w:ascii="仿宋_GB2312" w:eastAsia="仿宋_GB2312"/>
          <w:sz w:val="28"/>
          <w:szCs w:val="28"/>
        </w:rPr>
        <w:t>’</w:t>
      </w:r>
      <w:r>
        <w:rPr>
          <w:rFonts w:hint="eastAsia" w:ascii="仿宋_GB2312" w:eastAsia="仿宋_GB2312"/>
          <w:sz w:val="28"/>
          <w:szCs w:val="28"/>
        </w:rPr>
        <w:t>s very hot.</w:t>
      </w:r>
    </w:p>
    <w:p>
      <w:pPr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>(  )2、What</w:t>
      </w:r>
      <w:r>
        <w:rPr>
          <w:rFonts w:ascii="仿宋_GB2312" w:eastAsia="仿宋_GB2312"/>
          <w:sz w:val="28"/>
          <w:szCs w:val="28"/>
        </w:rPr>
        <w:t>’</w:t>
      </w:r>
      <w:r>
        <w:rPr>
          <w:rFonts w:hint="eastAsia" w:ascii="仿宋_GB2312" w:eastAsia="仿宋_GB2312"/>
          <w:sz w:val="28"/>
          <w:szCs w:val="28"/>
        </w:rPr>
        <w:t>s the weather like in London? It</w:t>
      </w:r>
      <w:r>
        <w:rPr>
          <w:rFonts w:ascii="仿宋_GB2312" w:eastAsia="仿宋_GB2312"/>
          <w:sz w:val="28"/>
          <w:szCs w:val="28"/>
        </w:rPr>
        <w:t>’</w:t>
      </w:r>
      <w:r>
        <w:rPr>
          <w:rFonts w:hint="eastAsia" w:ascii="仿宋_GB2312" w:eastAsia="仿宋_GB2312"/>
          <w:sz w:val="28"/>
          <w:szCs w:val="28"/>
        </w:rPr>
        <w:t>s cold and cloudy.</w:t>
      </w:r>
    </w:p>
    <w:p>
      <w:pPr>
        <w:rPr>
          <w:rFonts w:hint="eastAsia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>(  )3、Is it warm today? No, It isn</w:t>
      </w:r>
      <w:r>
        <w:rPr>
          <w:rFonts w:ascii="仿宋_GB2312" w:eastAsia="仿宋_GB2312"/>
          <w:sz w:val="28"/>
          <w:szCs w:val="28"/>
        </w:rPr>
        <w:t>’</w:t>
      </w:r>
      <w:r>
        <w:rPr>
          <w:rFonts w:hint="eastAsia" w:ascii="仿宋_GB2312" w:eastAsia="仿宋_GB2312"/>
          <w:sz w:val="28"/>
          <w:szCs w:val="28"/>
        </w:rPr>
        <w:t>t .It</w:t>
      </w:r>
      <w:r>
        <w:rPr>
          <w:rFonts w:ascii="仿宋_GB2312" w:eastAsia="仿宋_GB2312"/>
          <w:sz w:val="28"/>
          <w:szCs w:val="28"/>
        </w:rPr>
        <w:t>’</w:t>
      </w:r>
      <w:r>
        <w:rPr>
          <w:rFonts w:hint="eastAsia" w:ascii="仿宋_GB2312" w:eastAsia="仿宋_GB2312"/>
          <w:sz w:val="28"/>
          <w:szCs w:val="28"/>
        </w:rPr>
        <w:t xml:space="preserve">s windy.                                                       </w:t>
      </w:r>
    </w:p>
    <w:p>
      <w:pPr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>（ ）4、 What</w:t>
      </w:r>
      <w:r>
        <w:rPr>
          <w:rFonts w:ascii="仿宋_GB2312" w:eastAsia="仿宋_GB2312"/>
          <w:sz w:val="28"/>
          <w:szCs w:val="28"/>
        </w:rPr>
        <w:t>’</w:t>
      </w:r>
      <w:r>
        <w:rPr>
          <w:rFonts w:hint="eastAsia" w:ascii="仿宋_GB2312" w:eastAsia="仿宋_GB2312"/>
          <w:sz w:val="28"/>
          <w:szCs w:val="28"/>
        </w:rPr>
        <w:t>s the weather like in Toronto? It</w:t>
      </w:r>
      <w:r>
        <w:rPr>
          <w:rFonts w:ascii="仿宋_GB2312" w:eastAsia="仿宋_GB2312"/>
          <w:sz w:val="28"/>
          <w:szCs w:val="28"/>
        </w:rPr>
        <w:t>’</w:t>
      </w:r>
      <w:r>
        <w:rPr>
          <w:rFonts w:hint="eastAsia" w:ascii="仿宋_GB2312" w:eastAsia="仿宋_GB2312"/>
          <w:sz w:val="28"/>
          <w:szCs w:val="28"/>
        </w:rPr>
        <w:t>s 7 degrees. It</w:t>
      </w:r>
      <w:r>
        <w:rPr>
          <w:rFonts w:ascii="仿宋_GB2312" w:eastAsia="仿宋_GB2312"/>
          <w:sz w:val="28"/>
          <w:szCs w:val="28"/>
        </w:rPr>
        <w:t>’</w:t>
      </w:r>
      <w:r>
        <w:rPr>
          <w:rFonts w:hint="eastAsia" w:ascii="仿宋_GB2312" w:eastAsia="仿宋_GB2312"/>
          <w:sz w:val="28"/>
          <w:szCs w:val="28"/>
        </w:rPr>
        <w:t xml:space="preserve">s cold .                                           </w:t>
      </w:r>
    </w:p>
    <w:p>
      <w:pPr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>（ ）5、Where is the ball? It</w:t>
      </w:r>
      <w:r>
        <w:rPr>
          <w:rFonts w:ascii="仿宋_GB2312" w:eastAsia="仿宋_GB2312"/>
          <w:sz w:val="28"/>
          <w:szCs w:val="28"/>
        </w:rPr>
        <w:t>’</w:t>
      </w:r>
      <w:r>
        <w:rPr>
          <w:rFonts w:hint="eastAsia" w:ascii="仿宋_GB2312" w:eastAsia="仿宋_GB2312"/>
          <w:sz w:val="28"/>
          <w:szCs w:val="28"/>
        </w:rPr>
        <w:t>s on the wall.A ball on the tall wall.</w:t>
      </w:r>
    </w:p>
    <w:p>
      <w:pPr>
        <w:numPr>
          <w:ilvl w:val="0"/>
          <w:numId w:val="5"/>
        </w:numPr>
        <w:rPr>
          <w:rFonts w:hint="eastAsia" w:ascii="仿宋_GB2312" w:eastAsia="仿宋_GB2312"/>
          <w:b/>
          <w:sz w:val="28"/>
          <w:szCs w:val="28"/>
        </w:rPr>
      </w:pPr>
      <w:r>
        <w:rPr>
          <w:rFonts w:hint="eastAsia" w:ascii="仿宋_GB2312" w:eastAsia="仿宋_GB2312"/>
          <w:b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column">
                  <wp:posOffset>2971800</wp:posOffset>
                </wp:positionH>
                <wp:positionV relativeFrom="paragraph">
                  <wp:posOffset>297180</wp:posOffset>
                </wp:positionV>
                <wp:extent cx="3771900" cy="1981200"/>
                <wp:effectExtent l="4445" t="5080" r="14605" b="13970"/>
                <wp:wrapNone/>
                <wp:docPr id="1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71900" cy="1981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32" o:spid="_x0000_s1026" o:spt="1" style="position:absolute;left:0pt;margin-left:234pt;margin-top:23.4pt;height:156pt;width:297pt;z-index:-251656192;mso-width-relative:page;mso-height-relative:page;" fillcolor="#FFFFFF" filled="t" stroked="t" coordsize="21600,21600" o:gfxdata="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CkHTDDYAAAACwEAAA8AAAAAAAAAAQAgAAAAIgAAAGRy&#10;cy9kb3ducmV2LnhtbFBLAQIUABQAAAAIAIdO4kCfW0hkBQIAAC4EAAAOAAAAAAAAAAEAIAAAACcB&#10;AABkcnMvZTJvRG9jLnhtbFBLBQYAAAAABgAGAFkBAACeBQAAAAA=&#10;">
                <v:fill on="t" focussize="0,0"/>
                <v:stroke color="#000000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仿宋_GB2312" w:eastAsia="仿宋_GB2312"/>
          <w:b/>
          <w:sz w:val="28"/>
          <w:szCs w:val="28"/>
        </w:rPr>
        <w:t>Read and choose.请帮</w:t>
      </w:r>
      <w:r>
        <w:rPr>
          <w:rFonts w:hint="eastAsia"/>
          <w:b/>
          <w:sz w:val="28"/>
          <w:szCs w:val="28"/>
        </w:rPr>
        <w:t>Wenwen</w:t>
      </w:r>
      <w:r>
        <w:rPr>
          <w:rFonts w:hint="eastAsia" w:ascii="仿宋_GB2312" w:eastAsia="仿宋_GB2312"/>
          <w:b/>
          <w:sz w:val="28"/>
          <w:szCs w:val="28"/>
        </w:rPr>
        <w:t xml:space="preserve">补充对话。（10分）                     </w:t>
      </w:r>
    </w:p>
    <w:p>
      <w:pPr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>John:</w:t>
      </w:r>
      <w:r>
        <w:rPr>
          <w:rFonts w:eastAsia="仿宋_GB2312"/>
          <w:sz w:val="28"/>
          <w:szCs w:val="28"/>
        </w:rPr>
        <w:t xml:space="preserve"> __________________</w:t>
      </w:r>
      <w:r>
        <w:rPr>
          <w:rFonts w:hint="eastAsia" w:ascii="仿宋_GB2312" w:eastAsia="仿宋_GB2312"/>
          <w:sz w:val="28"/>
          <w:szCs w:val="28"/>
        </w:rPr>
        <w:t xml:space="preserve"> ，Jack？  A、You</w:t>
      </w:r>
      <w:r>
        <w:rPr>
          <w:rFonts w:ascii="仿宋_GB2312" w:eastAsia="仿宋_GB2312"/>
          <w:sz w:val="28"/>
          <w:szCs w:val="28"/>
        </w:rPr>
        <w:t>’</w:t>
      </w:r>
      <w:r>
        <w:rPr>
          <w:rFonts w:hint="eastAsia" w:ascii="仿宋_GB2312" w:eastAsia="仿宋_GB2312"/>
          <w:sz w:val="28"/>
          <w:szCs w:val="28"/>
        </w:rPr>
        <w:t xml:space="preserve">re welcome.                          </w:t>
      </w:r>
    </w:p>
    <w:p>
      <w:pPr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>Jack : I</w:t>
      </w:r>
      <w:r>
        <w:rPr>
          <w:rFonts w:ascii="仿宋_GB2312" w:eastAsia="仿宋_GB2312"/>
          <w:sz w:val="28"/>
          <w:szCs w:val="28"/>
        </w:rPr>
        <w:t>’</w:t>
      </w:r>
      <w:r>
        <w:rPr>
          <w:rFonts w:hint="eastAsia" w:ascii="仿宋_GB2312" w:eastAsia="仿宋_GB2312"/>
          <w:sz w:val="28"/>
          <w:szCs w:val="28"/>
        </w:rPr>
        <w:t>m  fine,thank you.        B、Where are you?</w:t>
      </w:r>
    </w:p>
    <w:p>
      <w:pPr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>John:</w:t>
      </w:r>
      <w:r>
        <w:rPr>
          <w:rFonts w:eastAsia="仿宋_GB2312"/>
          <w:sz w:val="28"/>
          <w:szCs w:val="28"/>
        </w:rPr>
        <w:t xml:space="preserve">_______________________ </w:t>
      </w:r>
      <w:r>
        <w:rPr>
          <w:rFonts w:hint="eastAsia" w:ascii="仿宋_GB2312" w:eastAsia="仿宋_GB2312"/>
          <w:sz w:val="28"/>
          <w:szCs w:val="28"/>
        </w:rPr>
        <w:t xml:space="preserve">      C、It’s  cold and snowy.                       </w:t>
      </w:r>
    </w:p>
    <w:p>
      <w:pPr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>Jack ：I</w:t>
      </w:r>
      <w:r>
        <w:rPr>
          <w:rFonts w:ascii="仿宋_GB2312" w:eastAsia="仿宋_GB2312"/>
          <w:sz w:val="28"/>
          <w:szCs w:val="28"/>
        </w:rPr>
        <w:t>’</w:t>
      </w:r>
      <w:r>
        <w:rPr>
          <w:rFonts w:hint="eastAsia" w:ascii="仿宋_GB2312" w:eastAsia="仿宋_GB2312"/>
          <w:sz w:val="28"/>
          <w:szCs w:val="28"/>
        </w:rPr>
        <w:t>m in Sydney.              D、What’s the weather like in Sydney?</w:t>
      </w:r>
    </w:p>
    <w:p>
      <w:pPr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 xml:space="preserve"> John: </w:t>
      </w:r>
      <w:r>
        <w:rPr>
          <w:rFonts w:eastAsia="仿宋_GB2312"/>
          <w:sz w:val="28"/>
          <w:szCs w:val="28"/>
        </w:rPr>
        <w:t>_____________________</w:t>
      </w:r>
      <w:r>
        <w:rPr>
          <w:rFonts w:hint="eastAsia" w:eastAsia="仿宋_GB2312"/>
          <w:sz w:val="28"/>
          <w:szCs w:val="28"/>
        </w:rPr>
        <w:t xml:space="preserve">       E</w:t>
      </w:r>
      <w:r>
        <w:rPr>
          <w:rFonts w:hint="eastAsia" w:ascii="仿宋_GB2312" w:eastAsia="仿宋_GB2312"/>
          <w:sz w:val="28"/>
          <w:szCs w:val="28"/>
        </w:rPr>
        <w:t>、How are you?</w:t>
      </w:r>
    </w:p>
    <w:p>
      <w:pPr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>Jack ：It’s hot and sunny.How about Beijing?</w:t>
      </w:r>
    </w:p>
    <w:p>
      <w:pPr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>John:</w:t>
      </w:r>
      <w:r>
        <w:rPr>
          <w:rFonts w:eastAsia="仿宋_GB2312"/>
          <w:sz w:val="28"/>
          <w:szCs w:val="28"/>
        </w:rPr>
        <w:t>______________________</w:t>
      </w:r>
    </w:p>
    <w:p>
      <w:pPr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>Jack ：Yes. It’s summer in Sydney but it</w:t>
      </w:r>
      <w:r>
        <w:rPr>
          <w:rFonts w:ascii="仿宋_GB2312" w:eastAsia="仿宋_GB2312"/>
          <w:sz w:val="28"/>
          <w:szCs w:val="28"/>
        </w:rPr>
        <w:t>’</w:t>
      </w:r>
      <w:r>
        <w:rPr>
          <w:rFonts w:hint="eastAsia" w:ascii="仿宋_GB2312" w:eastAsia="仿宋_GB2312"/>
          <w:sz w:val="28"/>
          <w:szCs w:val="28"/>
        </w:rPr>
        <w:t>s winter in Beijing .</w:t>
      </w:r>
    </w:p>
    <w:p>
      <w:pPr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>John:Reaylly? Thank you.</w:t>
      </w:r>
    </w:p>
    <w:p>
      <w:pPr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>Jack ：</w:t>
      </w:r>
      <w:r>
        <w:rPr>
          <w:rFonts w:eastAsia="仿宋_GB2312"/>
          <w:sz w:val="28"/>
          <w:szCs w:val="28"/>
        </w:rPr>
        <w:t>______________________</w:t>
      </w:r>
    </w:p>
    <w:p>
      <w:pPr>
        <w:outlineLvl w:val="0"/>
        <w:rPr>
          <w:rFonts w:hint="eastAsia" w:ascii="仿宋_GB2312" w:eastAsia="仿宋_GB2312"/>
          <w:b/>
          <w:sz w:val="28"/>
          <w:szCs w:val="28"/>
        </w:rPr>
      </w:pPr>
    </w:p>
    <w:p>
      <w:pPr>
        <w:outlineLvl w:val="0"/>
        <w:rPr>
          <w:rFonts w:hint="eastAsia" w:ascii="仿宋_GB2312" w:eastAsia="仿宋_GB2312"/>
          <w:b/>
          <w:sz w:val="28"/>
          <w:szCs w:val="28"/>
        </w:rPr>
      </w:pPr>
      <w:r>
        <w:rPr>
          <w:rFonts w:hint="eastAsia" w:ascii="仿宋_GB2312" w:eastAsia="仿宋_GB2312"/>
          <w:b/>
          <w:sz w:val="28"/>
          <w:szCs w:val="28"/>
        </w:rPr>
        <w:t>九、Read and choose,根据短文对话提示，写出正确的单词填入对应的表格中。（10分）</w:t>
      </w:r>
    </w:p>
    <w:p>
      <w:pPr>
        <w:ind w:firstLine="280" w:firstLineChars="100"/>
        <w:outlineLvl w:val="0"/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 xml:space="preserve">A:Is it snowy in Beijing ?    B:Yes,it is. </w:t>
      </w:r>
    </w:p>
    <w:p>
      <w:pPr>
        <w:ind w:firstLine="280" w:firstLineChars="100"/>
        <w:outlineLvl w:val="0"/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>A: Is it rainy in Yinchuan?    B:No,it isn</w:t>
      </w:r>
      <w:r>
        <w:rPr>
          <w:rFonts w:ascii="仿宋_GB2312" w:eastAsia="仿宋_GB2312"/>
          <w:sz w:val="28"/>
          <w:szCs w:val="28"/>
        </w:rPr>
        <w:t>’</w:t>
      </w:r>
      <w:r>
        <w:rPr>
          <w:rFonts w:hint="eastAsia" w:ascii="仿宋_GB2312" w:eastAsia="仿宋_GB2312"/>
          <w:sz w:val="28"/>
          <w:szCs w:val="28"/>
        </w:rPr>
        <w:t>t. it is cold.</w:t>
      </w:r>
    </w:p>
    <w:p>
      <w:pPr>
        <w:ind w:firstLine="280" w:firstLineChars="100"/>
        <w:outlineLvl w:val="0"/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 xml:space="preserve">A:Is it sunny in Guangzhou?   </w:t>
      </w:r>
    </w:p>
    <w:p>
      <w:pPr>
        <w:ind w:firstLine="280" w:firstLineChars="100"/>
        <w:outlineLvl w:val="0"/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>B:Yes,it is. And it is rainy in Hangzhou.</w:t>
      </w:r>
      <w:r>
        <w:rPr>
          <w:rFonts w:ascii="仿宋_GB2312" w:eastAsia="仿宋_GB2312"/>
          <w:sz w:val="28"/>
          <w:szCs w:val="28"/>
        </w:rPr>
        <w:t>A</w:t>
      </w:r>
      <w:r>
        <w:rPr>
          <w:rFonts w:hint="eastAsia" w:ascii="仿宋_GB2312" w:eastAsia="仿宋_GB2312"/>
          <w:sz w:val="28"/>
          <w:szCs w:val="28"/>
        </w:rPr>
        <w:t>nd it is windy in Suzhou.</w:t>
      </w:r>
    </w:p>
    <w:tbl>
      <w:tblPr>
        <w:tblStyle w:val="5"/>
        <w:tblW w:w="0" w:type="auto"/>
        <w:tblInd w:w="64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96"/>
        <w:gridCol w:w="1764"/>
        <w:gridCol w:w="1836"/>
        <w:gridCol w:w="1376"/>
        <w:gridCol w:w="1600"/>
        <w:gridCol w:w="123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88" w:hRule="atLeast"/>
        </w:trPr>
        <w:tc>
          <w:tcPr>
            <w:tcW w:w="1796" w:type="dxa"/>
            <w:tcBorders>
              <w:tl2br w:val="single" w:color="auto" w:sz="4" w:space="0"/>
            </w:tcBorders>
          </w:tcPr>
          <w:p>
            <w:pPr>
              <w:outlineLvl w:val="0"/>
              <w:rPr>
                <w:rFonts w:hint="eastAsia"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 xml:space="preserve">     City</w:t>
            </w:r>
          </w:p>
          <w:p>
            <w:pPr>
              <w:outlineLvl w:val="0"/>
              <w:rPr>
                <w:rFonts w:hint="eastAsia"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Weather</w:t>
            </w:r>
          </w:p>
        </w:tc>
        <w:tc>
          <w:tcPr>
            <w:tcW w:w="1764" w:type="dxa"/>
          </w:tcPr>
          <w:p>
            <w:pPr>
              <w:outlineLvl w:val="0"/>
              <w:rPr>
                <w:rFonts w:hint="eastAsia"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 xml:space="preserve">Guangzhou </w:t>
            </w:r>
          </w:p>
        </w:tc>
        <w:tc>
          <w:tcPr>
            <w:tcW w:w="1836" w:type="dxa"/>
          </w:tcPr>
          <w:p>
            <w:pPr>
              <w:outlineLvl w:val="0"/>
              <w:rPr>
                <w:rFonts w:hint="eastAsia"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Yinchuan</w:t>
            </w:r>
          </w:p>
        </w:tc>
        <w:tc>
          <w:tcPr>
            <w:tcW w:w="1376" w:type="dxa"/>
          </w:tcPr>
          <w:p>
            <w:pPr>
              <w:outlineLvl w:val="0"/>
              <w:rPr>
                <w:rFonts w:hint="eastAsia"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Beijing</w:t>
            </w:r>
          </w:p>
        </w:tc>
        <w:tc>
          <w:tcPr>
            <w:tcW w:w="1600" w:type="dxa"/>
          </w:tcPr>
          <w:p>
            <w:pPr>
              <w:outlineLvl w:val="0"/>
              <w:rPr>
                <w:rFonts w:hint="eastAsia"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Hangzhou</w:t>
            </w:r>
          </w:p>
        </w:tc>
        <w:tc>
          <w:tcPr>
            <w:tcW w:w="1236" w:type="dxa"/>
          </w:tcPr>
          <w:p>
            <w:pPr>
              <w:outlineLvl w:val="0"/>
              <w:rPr>
                <w:rFonts w:hint="eastAsia"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Suzhou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1796" w:type="dxa"/>
          </w:tcPr>
          <w:p>
            <w:pPr>
              <w:outlineLvl w:val="0"/>
              <w:rPr>
                <w:rFonts w:hint="eastAsia" w:ascii="仿宋_GB2312" w:eastAsia="仿宋_GB2312"/>
                <w:sz w:val="28"/>
                <w:szCs w:val="28"/>
              </w:rPr>
            </w:pPr>
          </w:p>
        </w:tc>
        <w:tc>
          <w:tcPr>
            <w:tcW w:w="1764" w:type="dxa"/>
          </w:tcPr>
          <w:p>
            <w:pPr>
              <w:outlineLvl w:val="0"/>
              <w:rPr>
                <w:rFonts w:hint="eastAsia" w:ascii="仿宋_GB2312" w:eastAsia="仿宋_GB2312"/>
                <w:sz w:val="28"/>
                <w:szCs w:val="28"/>
              </w:rPr>
            </w:pPr>
          </w:p>
        </w:tc>
        <w:tc>
          <w:tcPr>
            <w:tcW w:w="1836" w:type="dxa"/>
          </w:tcPr>
          <w:p>
            <w:pPr>
              <w:outlineLvl w:val="0"/>
              <w:rPr>
                <w:rFonts w:hint="eastAsia" w:ascii="仿宋_GB2312" w:eastAsia="仿宋_GB2312"/>
                <w:sz w:val="28"/>
                <w:szCs w:val="28"/>
              </w:rPr>
            </w:pPr>
          </w:p>
        </w:tc>
        <w:tc>
          <w:tcPr>
            <w:tcW w:w="1376" w:type="dxa"/>
          </w:tcPr>
          <w:p>
            <w:pPr>
              <w:outlineLvl w:val="0"/>
              <w:rPr>
                <w:rFonts w:hint="eastAsia" w:ascii="仿宋_GB2312" w:eastAsia="仿宋_GB2312"/>
                <w:sz w:val="28"/>
                <w:szCs w:val="28"/>
              </w:rPr>
            </w:pPr>
          </w:p>
        </w:tc>
        <w:tc>
          <w:tcPr>
            <w:tcW w:w="1600" w:type="dxa"/>
          </w:tcPr>
          <w:p>
            <w:pPr>
              <w:outlineLvl w:val="0"/>
              <w:rPr>
                <w:rFonts w:hint="eastAsia" w:ascii="仿宋_GB2312" w:eastAsia="仿宋_GB2312"/>
                <w:sz w:val="28"/>
                <w:szCs w:val="28"/>
              </w:rPr>
            </w:pPr>
          </w:p>
        </w:tc>
        <w:tc>
          <w:tcPr>
            <w:tcW w:w="1236" w:type="dxa"/>
          </w:tcPr>
          <w:p>
            <w:pPr>
              <w:outlineLvl w:val="0"/>
              <w:rPr>
                <w:rFonts w:hint="eastAsia" w:ascii="仿宋_GB2312" w:eastAsia="仿宋_GB2312"/>
                <w:sz w:val="28"/>
                <w:szCs w:val="28"/>
              </w:rPr>
            </w:pPr>
          </w:p>
        </w:tc>
      </w:tr>
    </w:tbl>
    <w:p>
      <w:pPr>
        <w:outlineLvl w:val="0"/>
        <w:rPr>
          <w:rFonts w:hint="eastAsia" w:ascii="仿宋_GB2312" w:eastAsia="仿宋_GB2312"/>
          <w:b/>
          <w:sz w:val="28"/>
          <w:szCs w:val="28"/>
        </w:rPr>
      </w:pPr>
      <w:r>
        <w:rPr>
          <w:rFonts w:hint="eastAsia" w:ascii="仿宋_GB2312" w:eastAsia="仿宋_GB2312"/>
          <w:b/>
          <w:sz w:val="28"/>
          <w:szCs w:val="28"/>
        </w:rPr>
        <w:t>十、Read and match.</w:t>
      </w:r>
      <w:r>
        <w:rPr>
          <w:rFonts w:hint="eastAsia"/>
          <w:b/>
          <w:sz w:val="28"/>
          <w:szCs w:val="28"/>
        </w:rPr>
        <w:t xml:space="preserve"> Wenwen在</w:t>
      </w:r>
      <w:r>
        <w:rPr>
          <w:rFonts w:hint="eastAsia" w:ascii="仿宋_GB2312" w:eastAsia="仿宋_GB2312"/>
          <w:b/>
          <w:sz w:val="28"/>
          <w:szCs w:val="28"/>
        </w:rPr>
        <w:t>阅读短文,请帮她完成连线.  （10分）</w:t>
      </w:r>
    </w:p>
    <w:p>
      <w:pPr>
        <w:outlineLvl w:val="0"/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 xml:space="preserve">   Good morning.This is the weather report. It</w:t>
      </w:r>
      <w:r>
        <w:rPr>
          <w:rFonts w:ascii="仿宋_GB2312" w:eastAsia="仿宋_GB2312"/>
          <w:sz w:val="28"/>
          <w:szCs w:val="28"/>
        </w:rPr>
        <w:t>’</w:t>
      </w:r>
      <w:r>
        <w:rPr>
          <w:rFonts w:hint="eastAsia" w:ascii="仿宋_GB2312" w:eastAsia="仿宋_GB2312"/>
          <w:sz w:val="28"/>
          <w:szCs w:val="28"/>
        </w:rPr>
        <w:t>s warm in Beijing today. Children can play football on the playground. It</w:t>
      </w:r>
      <w:r>
        <w:rPr>
          <w:rFonts w:ascii="仿宋_GB2312" w:eastAsia="仿宋_GB2312"/>
          <w:sz w:val="28"/>
          <w:szCs w:val="28"/>
        </w:rPr>
        <w:t>’</w:t>
      </w:r>
      <w:r>
        <w:rPr>
          <w:rFonts w:hint="eastAsia" w:ascii="仿宋_GB2312" w:eastAsia="仿宋_GB2312"/>
          <w:sz w:val="28"/>
          <w:szCs w:val="28"/>
        </w:rPr>
        <w:t>s cold in Harbin. And it</w:t>
      </w:r>
      <w:r>
        <w:rPr>
          <w:rFonts w:ascii="仿宋_GB2312" w:eastAsia="仿宋_GB2312"/>
          <w:sz w:val="28"/>
          <w:szCs w:val="28"/>
        </w:rPr>
        <w:t>’</w:t>
      </w:r>
      <w:r>
        <w:rPr>
          <w:rFonts w:hint="eastAsia" w:ascii="仿宋_GB2312" w:eastAsia="仿宋_GB2312"/>
          <w:sz w:val="28"/>
          <w:szCs w:val="28"/>
        </w:rPr>
        <w:t>s snowy. Children</w:t>
      </w:r>
    </w:p>
    <w:p>
      <w:pPr>
        <w:outlineLvl w:val="0"/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4225925</wp:posOffset>
            </wp:positionH>
            <wp:positionV relativeFrom="paragraph">
              <wp:posOffset>1043940</wp:posOffset>
            </wp:positionV>
            <wp:extent cx="516890" cy="396240"/>
            <wp:effectExtent l="0" t="0" r="16510" b="3810"/>
            <wp:wrapNone/>
            <wp:docPr id="26" name="图片 33" descr="RM_09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33" descr="RM_0921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16890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仿宋_GB2312" w:eastAsia="仿宋_GB2312"/>
          <w:sz w:val="28"/>
          <w:szCs w:val="28"/>
        </w:rPr>
        <w:t>C</w:t>
      </w:r>
      <w:r>
        <w:rPr>
          <w:rFonts w:hint="eastAsia" w:ascii="仿宋_GB2312" w:eastAsia="仿宋_GB2312"/>
          <w:sz w:val="28"/>
          <w:szCs w:val="28"/>
        </w:rPr>
        <w:t>an make a snowman. It</w:t>
      </w:r>
      <w:r>
        <w:rPr>
          <w:rFonts w:ascii="仿宋_GB2312" w:eastAsia="仿宋_GB2312"/>
          <w:sz w:val="28"/>
          <w:szCs w:val="28"/>
        </w:rPr>
        <w:t>’</w:t>
      </w:r>
      <w:r>
        <w:rPr>
          <w:rFonts w:hint="eastAsia" w:ascii="仿宋_GB2312" w:eastAsia="仿宋_GB2312"/>
          <w:sz w:val="28"/>
          <w:szCs w:val="28"/>
        </w:rPr>
        <w:t>s cool in Lhasa. Children can fly a kite. It</w:t>
      </w:r>
      <w:r>
        <w:rPr>
          <w:rFonts w:ascii="仿宋_GB2312" w:eastAsia="仿宋_GB2312"/>
          <w:sz w:val="28"/>
          <w:szCs w:val="28"/>
        </w:rPr>
        <w:t>’</w:t>
      </w:r>
      <w:r>
        <w:rPr>
          <w:rFonts w:hint="eastAsia" w:ascii="仿宋_GB2312" w:eastAsia="仿宋_GB2312"/>
          <w:sz w:val="28"/>
          <w:szCs w:val="28"/>
        </w:rPr>
        <w:t>s hot in Hong Kong. Children can swim in the sea. It</w:t>
      </w:r>
      <w:r>
        <w:rPr>
          <w:rFonts w:ascii="仿宋_GB2312" w:eastAsia="仿宋_GB2312"/>
          <w:sz w:val="28"/>
          <w:szCs w:val="28"/>
        </w:rPr>
        <w:t>’</w:t>
      </w:r>
      <w:r>
        <w:rPr>
          <w:rFonts w:hint="eastAsia" w:ascii="仿宋_GB2312" w:eastAsia="仿宋_GB2312"/>
          <w:sz w:val="28"/>
          <w:szCs w:val="28"/>
        </w:rPr>
        <w:t>s rainy in Nanhai. Children can play computer in the computer room.</w:t>
      </w:r>
    </w:p>
    <w:p>
      <w:pPr>
        <w:outlineLvl w:val="0"/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4225925</wp:posOffset>
            </wp:positionH>
            <wp:positionV relativeFrom="paragraph">
              <wp:posOffset>350520</wp:posOffset>
            </wp:positionV>
            <wp:extent cx="504825" cy="396240"/>
            <wp:effectExtent l="0" t="0" r="9525" b="3810"/>
            <wp:wrapNone/>
            <wp:docPr id="27" name="图片 34" descr="play footba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34" descr="play football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04825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eastAsia="仿宋_GB2312"/>
          <w:sz w:val="28"/>
          <w:szCs w:val="28"/>
        </w:rPr>
        <w:t xml:space="preserve">  1. Beijing            A.hot              a.     </w:t>
      </w:r>
    </w:p>
    <w:p>
      <w:pPr>
        <w:outlineLvl w:val="0"/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 xml:space="preserve">  2．Harbin             B.cool             b.</w:t>
      </w:r>
    </w:p>
    <w:p>
      <w:pPr>
        <w:outlineLvl w:val="0"/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4271645</wp:posOffset>
            </wp:positionH>
            <wp:positionV relativeFrom="paragraph">
              <wp:posOffset>358140</wp:posOffset>
            </wp:positionV>
            <wp:extent cx="530860" cy="535940"/>
            <wp:effectExtent l="0" t="0" r="2540" b="16510"/>
            <wp:wrapNone/>
            <wp:docPr id="30" name="图片 35" descr="flying kit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5" descr="flying kites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30860" cy="53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eastAsia="仿宋_GB2312"/>
          <w:sz w:val="28"/>
          <w:szCs w:val="28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page">
              <wp:posOffset>11852910</wp:posOffset>
            </wp:positionH>
            <wp:positionV relativeFrom="page">
              <wp:posOffset>6743700</wp:posOffset>
            </wp:positionV>
            <wp:extent cx="386080" cy="447675"/>
            <wp:effectExtent l="0" t="0" r="13970" b="9525"/>
            <wp:wrapNone/>
            <wp:docPr id="28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6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86080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eastAsia="仿宋_GB2312"/>
          <w:sz w:val="28"/>
          <w:szCs w:val="28"/>
        </w:rPr>
        <w:t xml:space="preserve">  3．Hangzhou              C.cold             c.   </w:t>
      </w:r>
    </w:p>
    <w:p>
      <w:pPr>
        <w:outlineLvl w:val="0"/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 xml:space="preserve">  4．Hong Kong          D.warm             d.</w:t>
      </w:r>
      <w:r>
        <w:rPr>
          <w:rFonts w:hint="eastAsia"/>
          <w:sz w:val="24"/>
          <w:szCs w:val="28"/>
        </w:rPr>
        <w:t xml:space="preserve"> </w:t>
      </w:r>
    </w:p>
    <w:p>
      <w:pPr>
        <w:outlineLvl w:val="0"/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4111625</wp:posOffset>
            </wp:positionH>
            <wp:positionV relativeFrom="paragraph">
              <wp:posOffset>53340</wp:posOffset>
            </wp:positionV>
            <wp:extent cx="530860" cy="420370"/>
            <wp:effectExtent l="0" t="0" r="2540" b="17780"/>
            <wp:wrapNone/>
            <wp:docPr id="29" name="图片 37" descr="snowm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37" descr="snowman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30860" cy="420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eastAsia="仿宋_GB2312"/>
          <w:sz w:val="28"/>
          <w:szCs w:val="28"/>
        </w:rPr>
        <w:t xml:space="preserve">  5．Nanhai             E.rainy            e.</w:t>
      </w:r>
    </w:p>
    <w:p>
      <w:pPr>
        <w:outlineLvl w:val="0"/>
        <w:rPr>
          <w:rFonts w:hint="eastAsia" w:ascii="仿宋_GB2312" w:eastAsia="仿宋_GB2312"/>
          <w:b/>
          <w:sz w:val="24"/>
        </w:rPr>
      </w:pPr>
      <w:r>
        <w:rPr>
          <w:rFonts w:hint="eastAsia" w:ascii="仿宋_GB2312" w:eastAsia="仿宋_GB2312"/>
          <w:b/>
          <w:sz w:val="28"/>
          <w:szCs w:val="28"/>
        </w:rPr>
        <w:t xml:space="preserve">十一、Talk </w:t>
      </w:r>
      <w:r>
        <w:rPr>
          <w:rFonts w:ascii="仿宋_GB2312" w:eastAsia="仿宋_GB2312"/>
          <w:b/>
          <w:sz w:val="28"/>
          <w:szCs w:val="28"/>
        </w:rPr>
        <w:t>about the</w:t>
      </w:r>
      <w:r>
        <w:rPr>
          <w:rFonts w:hint="eastAsia" w:ascii="仿宋_GB2312" w:eastAsia="仿宋_GB2312"/>
          <w:b/>
          <w:sz w:val="28"/>
          <w:szCs w:val="28"/>
        </w:rPr>
        <w:t xml:space="preserve"> weather.仿照例子，写一段有关天气情况的话！（5分）</w:t>
      </w:r>
    </w:p>
    <w:p>
      <w:pPr>
        <w:outlineLvl w:val="0"/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>Tim :Here</w:t>
      </w:r>
      <w:r>
        <w:rPr>
          <w:rFonts w:ascii="仿宋_GB2312" w:eastAsia="仿宋_GB2312"/>
          <w:sz w:val="28"/>
          <w:szCs w:val="28"/>
        </w:rPr>
        <w:t>’</w:t>
      </w:r>
      <w:r>
        <w:rPr>
          <w:rFonts w:hint="eastAsia" w:ascii="仿宋_GB2312" w:eastAsia="仿宋_GB2312"/>
          <w:sz w:val="28"/>
          <w:szCs w:val="28"/>
        </w:rPr>
        <w:t xml:space="preserve">s the weather report,today it is </w:t>
      </w:r>
      <w:r>
        <w:rPr>
          <w:rFonts w:hint="eastAsia" w:ascii="仿宋_GB2312" w:eastAsia="仿宋_GB2312"/>
          <w:sz w:val="28"/>
          <w:szCs w:val="28"/>
          <w:u w:val="single"/>
        </w:rPr>
        <w:t xml:space="preserve">snowy </w:t>
      </w:r>
      <w:r>
        <w:rPr>
          <w:rFonts w:hint="eastAsia" w:ascii="仿宋_GB2312" w:eastAsia="仿宋_GB2312"/>
          <w:sz w:val="28"/>
          <w:szCs w:val="28"/>
        </w:rPr>
        <w:t xml:space="preserve"> in Beijing</w:t>
      </w:r>
      <w:r>
        <w:rPr>
          <w:rFonts w:ascii="仿宋_GB2312" w:eastAsia="仿宋_GB2312"/>
          <w:sz w:val="28"/>
          <w:szCs w:val="28"/>
        </w:rPr>
        <w:t>…</w:t>
      </w:r>
    </w:p>
    <w:p>
      <w:pPr>
        <w:rPr>
          <w:rFonts w:hint="eastAsia" w:eastAsia="仿宋_GB2312"/>
          <w:sz w:val="28"/>
          <w:szCs w:val="28"/>
        </w:rPr>
      </w:pPr>
      <w:r>
        <w:rPr>
          <w:rFonts w:eastAsia="仿宋_GB2312"/>
          <w:sz w:val="28"/>
          <w:szCs w:val="28"/>
        </w:rPr>
        <w:t>________________________________________________________________________</w:t>
      </w:r>
    </w:p>
    <w:p>
      <w:pPr>
        <w:rPr>
          <w:rFonts w:hint="eastAsia" w:eastAsia="仿宋_GB2312"/>
          <w:sz w:val="28"/>
          <w:szCs w:val="28"/>
        </w:rPr>
      </w:pPr>
      <w:r>
        <w:rPr>
          <w:rFonts w:eastAsia="仿宋_GB2312"/>
          <w:sz w:val="28"/>
          <w:szCs w:val="28"/>
        </w:rPr>
        <w:t>————————————————————————————————————</w:t>
      </w:r>
    </w:p>
    <w:p>
      <w:pPr>
        <w:rPr>
          <w:rFonts w:hint="eastAsia" w:eastAsia="仿宋_GB2312"/>
          <w:sz w:val="28"/>
          <w:szCs w:val="28"/>
        </w:rPr>
      </w:pPr>
      <w:r>
        <w:rPr>
          <w:rFonts w:eastAsia="仿宋_GB2312"/>
          <w:sz w:val="28"/>
          <w:szCs w:val="28"/>
        </w:rPr>
        <w:t>________________________________________________________________________</w:t>
      </w:r>
    </w:p>
    <w:p>
      <w:pPr>
        <w:rPr>
          <w:rFonts w:hint="eastAsia" w:eastAsia="仿宋_GB2312"/>
          <w:sz w:val="28"/>
          <w:szCs w:val="28"/>
        </w:rPr>
      </w:pPr>
      <w:r>
        <w:rPr>
          <w:rFonts w:eastAsia="仿宋_GB2312"/>
          <w:sz w:val="28"/>
          <w:szCs w:val="28"/>
        </w:rPr>
        <w:t>————————————————————————————————————</w:t>
      </w:r>
    </w:p>
    <w:p>
      <w:pPr>
        <w:rPr>
          <w:rFonts w:hint="eastAsia" w:eastAsia="仿宋_GB2312"/>
          <w:sz w:val="28"/>
          <w:szCs w:val="28"/>
        </w:rPr>
        <w:sectPr>
          <w:headerReference r:id="rId5" w:type="first"/>
          <w:footerReference r:id="rId8" w:type="first"/>
          <w:headerReference r:id="rId3" w:type="default"/>
          <w:footerReference r:id="rId6" w:type="default"/>
          <w:headerReference r:id="rId4" w:type="even"/>
          <w:footerReference r:id="rId7" w:type="even"/>
          <w:pgSz w:w="23814" w:h="16840" w:orient="landscape"/>
          <w:pgMar w:top="1134" w:right="1134" w:bottom="1134" w:left="1134" w:header="851" w:footer="992" w:gutter="0"/>
          <w:cols w:space="425" w:num="2"/>
          <w:docGrid w:type="lines" w:linePitch="312" w:charSpace="0"/>
        </w:sectPr>
      </w:pPr>
    </w:p>
    <w:p>
      <w:bookmarkStart w:id="1" w:name="_GoBack"/>
      <w:bookmarkEnd w:id="1"/>
    </w:p>
    <w:sectPr>
      <w:pgSz w:w="23814" w:h="1684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新宋体">
    <w:panose1 w:val="02010609030101010101"/>
    <w:charset w:val="86"/>
    <w:family w:val="modern"/>
    <w:pitch w:val="default"/>
    <w:sig w:usb0="00000283" w:usb1="288F0000" w:usb2="00000006" w:usb3="00000000" w:csb0="00040001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72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2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0"/>
      </w:pBdr>
    </w:pPr>
  </w:p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1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1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62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00"/>
    <w:multiLevelType w:val="multilevel"/>
    <w:tmpl w:val="00000000"/>
    <w:lvl w:ilvl="0" w:tentative="0">
      <w:start w:val="1"/>
      <w:numFmt w:val="decimal"/>
      <w:lvlText w:val="%1."/>
      <w:lvlJc w:val="left"/>
      <w:pPr>
        <w:tabs>
          <w:tab w:val="left" w:pos="360"/>
        </w:tabs>
        <w:ind w:left="360" w:hanging="360"/>
      </w:pPr>
      <w:rPr>
        <w:rFonts w:hint="default"/>
      </w:rPr>
    </w:lvl>
    <w:lvl w:ilvl="1" w:tentative="0">
      <w:start w:val="2"/>
      <w:numFmt w:val="japaneseCounting"/>
      <w:lvlText w:val="%2．"/>
      <w:lvlJc w:val="left"/>
      <w:pPr>
        <w:tabs>
          <w:tab w:val="left" w:pos="900"/>
        </w:tabs>
        <w:ind w:left="900" w:hanging="480"/>
      </w:pPr>
      <w:rPr>
        <w:rFonts w:hint="default"/>
      </w:r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abstractNum w:abstractNumId="1">
    <w:nsid w:val="0000000A"/>
    <w:multiLevelType w:val="multilevel"/>
    <w:tmpl w:val="0000000A"/>
    <w:lvl w:ilvl="0" w:tentative="0">
      <w:start w:val="8"/>
      <w:numFmt w:val="japaneseCounting"/>
      <w:lvlText w:val="%1、"/>
      <w:lvlJc w:val="left"/>
      <w:pPr>
        <w:tabs>
          <w:tab w:val="left" w:pos="720"/>
        </w:tabs>
        <w:ind w:left="72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abstractNum w:abstractNumId="2">
    <w:nsid w:val="0000000E"/>
    <w:multiLevelType w:val="multilevel"/>
    <w:tmpl w:val="0000000E"/>
    <w:lvl w:ilvl="0" w:tentative="0">
      <w:start w:val="1"/>
      <w:numFmt w:val="none"/>
      <w:lvlText w:val="一、"/>
      <w:lvlJc w:val="left"/>
      <w:pPr>
        <w:tabs>
          <w:tab w:val="left" w:pos="1080"/>
        </w:tabs>
        <w:ind w:left="108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abstractNum w:abstractNumId="3">
    <w:nsid w:val="00000016"/>
    <w:multiLevelType w:val="multilevel"/>
    <w:tmpl w:val="00000016"/>
    <w:lvl w:ilvl="0" w:tentative="0">
      <w:start w:val="5"/>
      <w:numFmt w:val="japaneseCounting"/>
      <w:lvlText w:val="%1、"/>
      <w:lvlJc w:val="left"/>
      <w:pPr>
        <w:tabs>
          <w:tab w:val="left" w:pos="900"/>
        </w:tabs>
        <w:ind w:left="90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abstractNum w:abstractNumId="4">
    <w:nsid w:val="00000017"/>
    <w:multiLevelType w:val="multilevel"/>
    <w:tmpl w:val="00000017"/>
    <w:lvl w:ilvl="0" w:tentative="0">
      <w:start w:val="3"/>
      <w:numFmt w:val="none"/>
      <w:lvlText w:val="三、"/>
      <w:lvlJc w:val="left"/>
      <w:pPr>
        <w:tabs>
          <w:tab w:val="left" w:pos="720"/>
        </w:tabs>
        <w:ind w:left="720" w:hanging="720"/>
      </w:pPr>
      <w:rPr>
        <w:rFonts w:hint="default" w:ascii="Times New Roman" w:eastAsia="宋体"/>
        <w:sz w:val="21"/>
      </w:rPr>
    </w:lvl>
    <w:lvl w:ilvl="1" w:tentative="0">
      <w:start w:val="5"/>
      <w:numFmt w:val="japaneseCounting"/>
      <w:lvlText w:val="%2、"/>
      <w:lvlJc w:val="left"/>
      <w:pPr>
        <w:tabs>
          <w:tab w:val="left" w:pos="900"/>
        </w:tabs>
        <w:ind w:left="900" w:hanging="720"/>
      </w:pPr>
      <w:rPr>
        <w:rFonts w:hint="default"/>
      </w:r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  <w:docVar w:name="KSO_WPS_MARK_KEY" w:val="14aa88d9-168d-49e2-8102-441eb184311c"/>
  </w:docVars>
  <w:rsids>
    <w:rsidRoot w:val="00172A27"/>
    <w:rsid w:val="004151FC"/>
    <w:rsid w:val="00C02FC6"/>
    <w:rsid w:val="48497755"/>
    <w:rsid w:val="5A86185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qFormat="1"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link w:val="7"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Document Map"/>
    <w:basedOn w:val="1"/>
    <w:qFormat/>
    <w:uiPriority w:val="0"/>
    <w:pPr>
      <w:shd w:val="clear" w:color="auto" w:fill="000080"/>
    </w:p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customStyle="1" w:styleId="7">
    <w:name w:val="Char Char Char Char Char Char Char Char Char Char Char Char Char Char Char Char Char Char Char"/>
    <w:basedOn w:val="1"/>
    <w:link w:val="6"/>
    <w:qFormat/>
    <w:uiPriority w:val="0"/>
    <w:pPr>
      <w:widowControl/>
      <w:spacing w:line="300" w:lineRule="auto"/>
      <w:ind w:firstLine="20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0" Type="http://schemas.openxmlformats.org/officeDocument/2006/relationships/fontTable" Target="fontTable.xml"/><Relationship Id="rId5" Type="http://schemas.openxmlformats.org/officeDocument/2006/relationships/header" Target="header3.xml"/><Relationship Id="rId49" Type="http://schemas.openxmlformats.org/officeDocument/2006/relationships/numbering" Target="numbering.xml"/><Relationship Id="rId48" Type="http://schemas.openxmlformats.org/officeDocument/2006/relationships/customXml" Target="../customXml/item1.xml"/><Relationship Id="rId47" Type="http://schemas.openxmlformats.org/officeDocument/2006/relationships/image" Target="media/image39.jpeg"/><Relationship Id="rId46" Type="http://schemas.openxmlformats.org/officeDocument/2006/relationships/image" Target="media/image38.png"/><Relationship Id="rId45" Type="http://schemas.openxmlformats.org/officeDocument/2006/relationships/image" Target="media/image37.jpeg"/><Relationship Id="rId44" Type="http://schemas.openxmlformats.org/officeDocument/2006/relationships/image" Target="media/image36.jpeg"/><Relationship Id="rId43" Type="http://schemas.openxmlformats.org/officeDocument/2006/relationships/image" Target="media/image35.jpeg"/><Relationship Id="rId42" Type="http://schemas.openxmlformats.org/officeDocument/2006/relationships/image" Target="media/image34.png"/><Relationship Id="rId41" Type="http://schemas.openxmlformats.org/officeDocument/2006/relationships/image" Target="media/image33.jpeg"/><Relationship Id="rId40" Type="http://schemas.openxmlformats.org/officeDocument/2006/relationships/image" Target="media/image32.jpeg"/><Relationship Id="rId4" Type="http://schemas.openxmlformats.org/officeDocument/2006/relationships/header" Target="header2.xml"/><Relationship Id="rId39" Type="http://schemas.openxmlformats.org/officeDocument/2006/relationships/image" Target="media/image31.jpeg"/><Relationship Id="rId38" Type="http://schemas.openxmlformats.org/officeDocument/2006/relationships/image" Target="media/image30.png"/><Relationship Id="rId37" Type="http://schemas.openxmlformats.org/officeDocument/2006/relationships/image" Target="media/image29.jpeg"/><Relationship Id="rId36" Type="http://schemas.openxmlformats.org/officeDocument/2006/relationships/image" Target="media/image28.png"/><Relationship Id="rId35" Type="http://schemas.openxmlformats.org/officeDocument/2006/relationships/image" Target="media/image27.png"/><Relationship Id="rId34" Type="http://schemas.openxmlformats.org/officeDocument/2006/relationships/image" Target="media/image26.png"/><Relationship Id="rId33" Type="http://schemas.openxmlformats.org/officeDocument/2006/relationships/image" Target="media/image25.jpeg"/><Relationship Id="rId32" Type="http://schemas.openxmlformats.org/officeDocument/2006/relationships/image" Target="media/image24.jpeg"/><Relationship Id="rId31" Type="http://schemas.openxmlformats.org/officeDocument/2006/relationships/image" Target="media/image23.jpeg"/><Relationship Id="rId30" Type="http://schemas.openxmlformats.org/officeDocument/2006/relationships/image" Target="media/image22.jpeg"/><Relationship Id="rId3" Type="http://schemas.openxmlformats.org/officeDocument/2006/relationships/header" Target="header1.xml"/><Relationship Id="rId29" Type="http://schemas.openxmlformats.org/officeDocument/2006/relationships/image" Target="media/image21.jpeg"/><Relationship Id="rId28" Type="http://schemas.openxmlformats.org/officeDocument/2006/relationships/image" Target="media/image20.jpeg"/><Relationship Id="rId27" Type="http://schemas.openxmlformats.org/officeDocument/2006/relationships/image" Target="media/image19.jpeg"/><Relationship Id="rId26" Type="http://schemas.openxmlformats.org/officeDocument/2006/relationships/image" Target="media/image18.jpeg"/><Relationship Id="rId25" Type="http://schemas.openxmlformats.org/officeDocument/2006/relationships/image" Target="media/image17.png"/><Relationship Id="rId24" Type="http://schemas.openxmlformats.org/officeDocument/2006/relationships/image" Target="media/image16.png"/><Relationship Id="rId23" Type="http://schemas.openxmlformats.org/officeDocument/2006/relationships/image" Target="media/image15.jpeg"/><Relationship Id="rId22" Type="http://schemas.openxmlformats.org/officeDocument/2006/relationships/image" Target="media/image14.jpeg"/><Relationship Id="rId21" Type="http://schemas.openxmlformats.org/officeDocument/2006/relationships/image" Target="media/image13.jpeg"/><Relationship Id="rId20" Type="http://schemas.openxmlformats.org/officeDocument/2006/relationships/image" Target="media/image12.jpeg"/><Relationship Id="rId2" Type="http://schemas.openxmlformats.org/officeDocument/2006/relationships/settings" Target="settings.xml"/><Relationship Id="rId19" Type="http://schemas.openxmlformats.org/officeDocument/2006/relationships/image" Target="media/image11.jpeg"/><Relationship Id="rId18" Type="http://schemas.openxmlformats.org/officeDocument/2006/relationships/image" Target="media/image10.jpe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jpeg"/><Relationship Id="rId14" Type="http://schemas.openxmlformats.org/officeDocument/2006/relationships/image" Target="media/image6.jpeg"/><Relationship Id="rId13" Type="http://schemas.openxmlformats.org/officeDocument/2006/relationships/image" Target="media/image5.jpeg"/><Relationship Id="rId12" Type="http://schemas.openxmlformats.org/officeDocument/2006/relationships/image" Target="media/image4.jpeg"/><Relationship Id="rId11" Type="http://schemas.openxmlformats.org/officeDocument/2006/relationships/image" Target="media/image3.jpe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  <customShpInfo spid="_x0000_s1026" textRotate="1"/>
    <customShpInfo spid="_x0000_s1027"/>
    <customShpInfo spid="_x0000_s1028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</Template>
  <Company>CHINA</Company>
  <Pages>3</Pages>
  <Words>825</Words>
  <Characters>2511</Characters>
  <Lines>35</Lines>
  <Paragraphs>9</Paragraphs>
  <TotalTime>1</TotalTime>
  <ScaleCrop>false</ScaleCrop>
  <LinksUpToDate>false</LinksUpToDate>
  <CharactersWithSpaces>3679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2014-03-30T06:20:00Z</dcterms:created>
  <dc:creator>USER</dc:creator>
  <cp:lastModifiedBy>。</cp:lastModifiedBy>
  <cp:lastPrinted>2013-09-29T08:02:00Z</cp:lastPrinted>
  <dcterms:modified xsi:type="dcterms:W3CDTF">2023-03-02T11:15:44Z</dcterms:modified>
  <dc:title>2013-2014学年第一学期小学四年级英语</dc:title>
  <cp:revision>122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2052-11.1.0.13703</vt:lpwstr>
  </property>
  <property fmtid="{D5CDD505-2E9C-101B-9397-08002B2CF9AE}" pid="7" name="ICV">
    <vt:lpwstr>ACFEA5C7719541D5B283D4C18EB16C43</vt:lpwstr>
  </property>
</Properties>
</file>